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Returning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Returning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returning home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returning home after another day of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not a lot to write home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empty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usual grind,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dull of heart and dull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returning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about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over complexities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struggling,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struggling the whole day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feeling good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questioning what life is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nothing to write home about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empty day of boredom and inanity,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wasted in the daily grind, time wasted,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wasted lining other people’s pockets,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doing much for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glad to be home, glad to be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seriously thinking of giving it all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only but insufferable,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insufferable and not much good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for change, time for change before I go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for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rather than just existing,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is the bane of my life after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rather live a life that is memorable,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rather live a life that is memorable,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good is a meaningless life after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stuff it all,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enough to drive you into permanent depression,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 alcoholism,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good is that, living on the precipice,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living on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nothing to show for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stuff it all,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quitting this life and the daily grind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will only kill me 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rather be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travelling and reconsidering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all, life is far too short to suffer through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