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Resolute</w:t>
      </w:r>
    </w:p>
    <w:p/>
    <w:p>
      <w:r>
        <w:rPr>
          <w:rFonts w:ascii="Arial" w:hAnsi="Arial" w:eastAsia="Arial"/>
          <w:b w:val="0"/>
          <w:sz w:val="22"/>
        </w:rPr>
        <w:t>Resolute,</w:t>
      </w:r>
    </w:p>
    <w:p>
      <w:r>
        <w:rPr>
          <w:rFonts w:ascii="Arial" w:hAnsi="Arial" w:eastAsia="Arial"/>
          <w:b w:val="0"/>
          <w:sz w:val="22"/>
        </w:rPr>
        <w:t>and confused,</w:t>
      </w:r>
    </w:p>
    <w:p>
      <w:r>
        <w:rPr>
          <w:rFonts w:ascii="Arial" w:hAnsi="Arial" w:eastAsia="Arial"/>
          <w:b w:val="0"/>
          <w:sz w:val="22"/>
        </w:rPr>
        <w:t>sometimes,</w:t>
      </w:r>
    </w:p>
    <w:p>
      <w:r>
        <w:rPr>
          <w:rFonts w:ascii="Arial" w:hAnsi="Arial" w:eastAsia="Arial"/>
          <w:b w:val="0"/>
          <w:sz w:val="22"/>
        </w:rPr>
        <w:t>sometimes not,</w:t>
      </w:r>
    </w:p>
    <w:p>
      <w:r>
        <w:rPr>
          <w:rFonts w:ascii="Arial" w:hAnsi="Arial" w:eastAsia="Arial"/>
          <w:b w:val="0"/>
          <w:sz w:val="22"/>
        </w:rPr>
        <w:t>in realms that I do not know,</w:t>
      </w:r>
    </w:p>
    <w:p>
      <w:r>
        <w:rPr>
          <w:rFonts w:ascii="Arial" w:hAnsi="Arial" w:eastAsia="Arial"/>
          <w:b w:val="0"/>
          <w:sz w:val="22"/>
        </w:rPr>
        <w:t>feeling lost and alone,</w:t>
      </w:r>
    </w:p>
    <w:p>
      <w:r>
        <w:rPr>
          <w:rFonts w:ascii="Arial" w:hAnsi="Arial" w:eastAsia="Arial"/>
          <w:b w:val="0"/>
          <w:sz w:val="22"/>
        </w:rPr>
        <w:t>and unhappy without you,</w:t>
      </w:r>
    </w:p>
    <w:p>
      <w:r>
        <w:rPr>
          <w:rFonts w:ascii="Arial" w:hAnsi="Arial" w:eastAsia="Arial"/>
          <w:b w:val="0"/>
          <w:sz w:val="22"/>
        </w:rPr>
        <w:t>and with you,</w:t>
      </w:r>
    </w:p>
    <w:p>
      <w:r>
        <w:rPr>
          <w:rFonts w:ascii="Arial" w:hAnsi="Arial" w:eastAsia="Arial"/>
          <w:b w:val="0"/>
          <w:sz w:val="22"/>
        </w:rPr>
        <w:t>on the other end of the telephone,</w:t>
      </w:r>
    </w:p>
    <w:p>
      <w:r>
        <w:rPr>
          <w:rFonts w:ascii="Arial" w:hAnsi="Arial" w:eastAsia="Arial"/>
          <w:b w:val="0"/>
          <w:sz w:val="22"/>
        </w:rPr>
        <w:t>and with me often,</w:t>
      </w:r>
    </w:p>
    <w:p>
      <w:r>
        <w:rPr>
          <w:rFonts w:ascii="Arial" w:hAnsi="Arial" w:eastAsia="Arial"/>
          <w:b w:val="0"/>
          <w:sz w:val="22"/>
        </w:rPr>
        <w:t>working away,</w:t>
      </w:r>
    </w:p>
    <w:p>
      <w:r>
        <w:rPr>
          <w:rFonts w:ascii="Arial" w:hAnsi="Arial" w:eastAsia="Arial"/>
          <w:b w:val="0"/>
          <w:sz w:val="22"/>
        </w:rPr>
        <w:t>in somewhere that I do not know,</w:t>
      </w:r>
    </w:p>
    <w:p>
      <w:r>
        <w:rPr>
          <w:rFonts w:ascii="Arial" w:hAnsi="Arial" w:eastAsia="Arial"/>
          <w:b w:val="0"/>
          <w:sz w:val="22"/>
        </w:rPr>
        <w:t>and with me not truly happy,</w:t>
      </w:r>
    </w:p>
    <w:p>
      <w:r>
        <w:rPr>
          <w:rFonts w:ascii="Arial" w:hAnsi="Arial" w:eastAsia="Arial"/>
          <w:b w:val="0"/>
          <w:sz w:val="22"/>
        </w:rPr>
        <w:t>but working myself to the bone,</w:t>
      </w:r>
    </w:p>
    <w:p>
      <w:r>
        <w:rPr>
          <w:rFonts w:ascii="Arial" w:hAnsi="Arial" w:eastAsia="Arial"/>
          <w:b w:val="0"/>
          <w:sz w:val="22"/>
        </w:rPr>
        <w:t>working myself to the bone,</w:t>
      </w:r>
    </w:p>
    <w:p>
      <w:r>
        <w:rPr>
          <w:rFonts w:ascii="Arial" w:hAnsi="Arial" w:eastAsia="Arial"/>
          <w:b w:val="0"/>
          <w:sz w:val="22"/>
        </w:rPr>
        <w:t>alone,</w:t>
      </w:r>
    </w:p>
    <w:p>
      <w:r>
        <w:rPr>
          <w:rFonts w:ascii="Arial" w:hAnsi="Arial" w:eastAsia="Arial"/>
          <w:b w:val="0"/>
          <w:sz w:val="22"/>
        </w:rPr>
        <w:t>alone in a foreign country somewhere,</w:t>
      </w:r>
    </w:p>
    <w:p>
      <w:r>
        <w:rPr>
          <w:rFonts w:ascii="Arial" w:hAnsi="Arial" w:eastAsia="Arial"/>
          <w:b w:val="0"/>
          <w:sz w:val="22"/>
        </w:rPr>
        <w:t>somewhere mostly for where I do not care,</w:t>
      </w:r>
    </w:p>
    <w:p>
      <w:r>
        <w:rPr>
          <w:rFonts w:ascii="Arial" w:hAnsi="Arial" w:eastAsia="Arial"/>
          <w:b w:val="0"/>
          <w:sz w:val="22"/>
        </w:rPr>
        <w:t>oh, how tiresome it is,</w:t>
      </w:r>
    </w:p>
    <w:p>
      <w:r>
        <w:rPr>
          <w:rFonts w:ascii="Arial" w:hAnsi="Arial" w:eastAsia="Arial"/>
          <w:b w:val="0"/>
          <w:sz w:val="22"/>
        </w:rPr>
        <w:t>and how lonely I feel,</w:t>
      </w:r>
    </w:p>
    <w:p>
      <w:r>
        <w:rPr>
          <w:rFonts w:ascii="Arial" w:hAnsi="Arial" w:eastAsia="Arial"/>
          <w:b w:val="0"/>
          <w:sz w:val="22"/>
        </w:rPr>
        <w:t>so far away from you,</w:t>
      </w:r>
    </w:p>
    <w:p>
      <w:r>
        <w:rPr>
          <w:rFonts w:ascii="Arial" w:hAnsi="Arial" w:eastAsia="Arial"/>
          <w:b w:val="0"/>
          <w:sz w:val="22"/>
        </w:rPr>
        <w:t>and really missing you,</w:t>
      </w:r>
    </w:p>
    <w:p>
      <w:r>
        <w:rPr>
          <w:rFonts w:ascii="Arial" w:hAnsi="Arial" w:eastAsia="Arial"/>
          <w:b w:val="0"/>
          <w:sz w:val="22"/>
        </w:rPr>
        <w:t>and though I earn good money,</w:t>
      </w:r>
    </w:p>
    <w:p>
      <w:r>
        <w:rPr>
          <w:rFonts w:ascii="Arial" w:hAnsi="Arial" w:eastAsia="Arial"/>
          <w:b w:val="0"/>
          <w:sz w:val="22"/>
        </w:rPr>
        <w:t>and lots of money,</w:t>
      </w:r>
    </w:p>
    <w:p>
      <w:r>
        <w:rPr>
          <w:rFonts w:ascii="Arial" w:hAnsi="Arial" w:eastAsia="Arial"/>
          <w:b w:val="0"/>
          <w:sz w:val="22"/>
        </w:rPr>
        <w:t>what good is it,</w:t>
      </w:r>
    </w:p>
    <w:p>
      <w:r>
        <w:rPr>
          <w:rFonts w:ascii="Arial" w:hAnsi="Arial" w:eastAsia="Arial"/>
          <w:b w:val="0"/>
          <w:sz w:val="22"/>
        </w:rPr>
        <w:t>and how can it ever be worth it,</w:t>
      </w:r>
    </w:p>
    <w:p>
      <w:r>
        <w:rPr>
          <w:rFonts w:ascii="Arial" w:hAnsi="Arial" w:eastAsia="Arial"/>
          <w:b w:val="0"/>
          <w:sz w:val="22"/>
        </w:rPr>
        <w:t>when,</w:t>
      </w:r>
    </w:p>
    <w:p>
      <w:r>
        <w:rPr>
          <w:rFonts w:ascii="Arial" w:hAnsi="Arial" w:eastAsia="Arial"/>
          <w:b w:val="0"/>
          <w:sz w:val="22"/>
        </w:rPr>
        <w:t>I never get to spend any real time with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