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Reminisce</w:t>
      </w:r>
    </w:p>
    <w:p/>
    <w:p>
      <w:r>
        <w:rPr>
          <w:rFonts w:ascii="Arial" w:hAnsi="Arial" w:eastAsia="Arial"/>
          <w:b w:val="0"/>
          <w:sz w:val="22"/>
        </w:rPr>
        <w:t>It seems rather odd, that you are choosing to leave,</w:t>
      </w:r>
    </w:p>
    <w:p>
      <w:r>
        <w:rPr>
          <w:rFonts w:ascii="Arial" w:hAnsi="Arial" w:eastAsia="Arial"/>
          <w:b w:val="0"/>
          <w:sz w:val="22"/>
        </w:rPr>
        <w:t>and I do not understand why you are going,</w:t>
      </w:r>
    </w:p>
    <w:p>
      <w:r>
        <w:rPr>
          <w:rFonts w:ascii="Arial" w:hAnsi="Arial" w:eastAsia="Arial"/>
          <w:b w:val="0"/>
          <w:sz w:val="22"/>
        </w:rPr>
        <w:t>or what are your plans,</w:t>
      </w:r>
    </w:p>
    <w:p>
      <w:r>
        <w:rPr>
          <w:rFonts w:ascii="Arial" w:hAnsi="Arial" w:eastAsia="Arial"/>
          <w:b w:val="0"/>
          <w:sz w:val="22"/>
        </w:rPr>
        <w:t>and you gave barely any warning to me,</w:t>
      </w:r>
    </w:p>
    <w:p>
      <w:r>
        <w:rPr>
          <w:rFonts w:ascii="Arial" w:hAnsi="Arial" w:eastAsia="Arial"/>
          <w:b w:val="0"/>
          <w:sz w:val="22"/>
        </w:rPr>
        <w:t>and now my heart is filled with uncertainty,</w:t>
      </w:r>
    </w:p>
    <w:p>
      <w:r>
        <w:rPr>
          <w:rFonts w:ascii="Arial" w:hAnsi="Arial" w:eastAsia="Arial"/>
          <w:b w:val="0"/>
          <w:sz w:val="22"/>
        </w:rPr>
        <w:t>and I love you, but you say, you need time out,</w:t>
      </w:r>
    </w:p>
    <w:p>
      <w:r>
        <w:rPr>
          <w:rFonts w:ascii="Arial" w:hAnsi="Arial" w:eastAsia="Arial"/>
          <w:b w:val="0"/>
          <w:sz w:val="22"/>
        </w:rPr>
        <w:t>and I wish I knew why, but all I can do is sigh,</w:t>
      </w:r>
    </w:p>
    <w:p>
      <w:r>
        <w:rPr>
          <w:rFonts w:ascii="Arial" w:hAnsi="Arial" w:eastAsia="Arial"/>
          <w:b w:val="0"/>
          <w:sz w:val="22"/>
        </w:rPr>
        <w:t>and I fear the worst, because to me,</w:t>
      </w:r>
    </w:p>
    <w:p>
      <w:r>
        <w:rPr>
          <w:rFonts w:ascii="Arial" w:hAnsi="Arial" w:eastAsia="Arial"/>
          <w:b w:val="0"/>
          <w:sz w:val="22"/>
        </w:rPr>
        <w:t>it is a foreboding feeling,</w:t>
      </w:r>
    </w:p>
    <w:p>
      <w:r>
        <w:rPr>
          <w:rFonts w:ascii="Arial" w:hAnsi="Arial" w:eastAsia="Arial"/>
          <w:b w:val="0"/>
          <w:sz w:val="22"/>
        </w:rPr>
        <w:t>and it feels as if it could be,</w:t>
      </w:r>
    </w:p>
    <w:p>
      <w:r>
        <w:rPr>
          <w:rFonts w:ascii="Arial" w:hAnsi="Arial" w:eastAsia="Arial"/>
          <w:b w:val="0"/>
          <w:sz w:val="22"/>
        </w:rPr>
        <w:t>the calm before the storm,</w:t>
      </w:r>
    </w:p>
    <w:p>
      <w:r>
        <w:rPr>
          <w:rFonts w:ascii="Arial" w:hAnsi="Arial" w:eastAsia="Arial"/>
          <w:b w:val="0"/>
          <w:sz w:val="22"/>
        </w:rPr>
        <w:t>the calm before the heartbreak, and the separation,</w:t>
      </w:r>
    </w:p>
    <w:p>
      <w:r>
        <w:rPr>
          <w:rFonts w:ascii="Arial" w:hAnsi="Arial" w:eastAsia="Arial"/>
          <w:b w:val="0"/>
          <w:sz w:val="22"/>
        </w:rPr>
        <w:t>oh, the anxiety, the terrible anxiety,</w:t>
      </w:r>
    </w:p>
    <w:p>
      <w:r>
        <w:rPr>
          <w:rFonts w:ascii="Arial" w:hAnsi="Arial" w:eastAsia="Arial"/>
          <w:b w:val="0"/>
          <w:sz w:val="22"/>
        </w:rPr>
        <w:t>not knowing whether we will still be,</w:t>
      </w:r>
    </w:p>
    <w:p>
      <w:r>
        <w:rPr>
          <w:rFonts w:ascii="Arial" w:hAnsi="Arial" w:eastAsia="Arial"/>
          <w:b w:val="0"/>
          <w:sz w:val="22"/>
        </w:rPr>
        <w:t>whether we will still be us,</w:t>
      </w:r>
    </w:p>
    <w:p>
      <w:r>
        <w:rPr>
          <w:rFonts w:ascii="Arial" w:hAnsi="Arial" w:eastAsia="Arial"/>
          <w:b w:val="0"/>
          <w:sz w:val="22"/>
        </w:rPr>
        <w:t>whether we will still be we,</w:t>
      </w:r>
    </w:p>
    <w:p>
      <w:r>
        <w:rPr>
          <w:rFonts w:ascii="Arial" w:hAnsi="Arial" w:eastAsia="Arial"/>
          <w:b w:val="0"/>
          <w:sz w:val="22"/>
        </w:rPr>
        <w:t>or whether we will be just you and I,</w:t>
      </w:r>
    </w:p>
    <w:p>
      <w:r>
        <w:rPr>
          <w:rFonts w:ascii="Arial" w:hAnsi="Arial" w:eastAsia="Arial"/>
          <w:b w:val="0"/>
          <w:sz w:val="22"/>
        </w:rPr>
        <w:t>and all I can do is impatiently wait,</w:t>
      </w:r>
    </w:p>
    <w:p>
      <w:r>
        <w:rPr>
          <w:rFonts w:ascii="Arial" w:hAnsi="Arial" w:eastAsia="Arial"/>
          <w:b w:val="0"/>
          <w:sz w:val="22"/>
        </w:rPr>
        <w:t>wait anxiously for you to return to me,</w:t>
      </w:r>
    </w:p>
    <w:p>
      <w:r>
        <w:rPr>
          <w:rFonts w:ascii="Arial" w:hAnsi="Arial" w:eastAsia="Arial"/>
          <w:b w:val="0"/>
          <w:sz w:val="22"/>
        </w:rPr>
        <w:t>wait anxiously for your decision, if there is any,</w:t>
      </w:r>
    </w:p>
    <w:p>
      <w:r>
        <w:rPr>
          <w:rFonts w:ascii="Arial" w:hAnsi="Arial" w:eastAsia="Arial"/>
          <w:b w:val="0"/>
          <w:sz w:val="22"/>
        </w:rPr>
        <w:t>and if there isn't, then there will only be that difficult,</w:t>
      </w:r>
    </w:p>
    <w:p>
      <w:r>
        <w:rPr>
          <w:rFonts w:ascii="Arial" w:hAnsi="Arial" w:eastAsia="Arial"/>
          <w:b w:val="0"/>
          <w:sz w:val="22"/>
        </w:rPr>
        <w:t>continual uncertainty,</w:t>
      </w:r>
    </w:p>
    <w:p>
      <w:r>
        <w:rPr>
          <w:rFonts w:ascii="Arial" w:hAnsi="Arial" w:eastAsia="Arial"/>
          <w:b w:val="0"/>
          <w:sz w:val="22"/>
        </w:rPr>
        <w:t>and that reality,</w:t>
      </w:r>
    </w:p>
    <w:p>
      <w:r>
        <w:rPr>
          <w:rFonts w:ascii="Arial" w:hAnsi="Arial" w:eastAsia="Arial"/>
          <w:b w:val="0"/>
          <w:sz w:val="22"/>
        </w:rPr>
        <w:t>and the possibility,</w:t>
      </w:r>
    </w:p>
    <w:p>
      <w:r>
        <w:rPr>
          <w:rFonts w:ascii="Arial" w:hAnsi="Arial" w:eastAsia="Arial"/>
          <w:b w:val="0"/>
          <w:sz w:val="22"/>
        </w:rPr>
        <w:t>that our relationship will always be,</w:t>
      </w:r>
    </w:p>
    <w:p>
      <w:r>
        <w:rPr>
          <w:rFonts w:ascii="Arial" w:hAnsi="Arial" w:eastAsia="Arial"/>
          <w:b w:val="0"/>
          <w:sz w:val="22"/>
        </w:rPr>
        <w:t>on the edge of a precipice,</w:t>
      </w:r>
    </w:p>
    <w:p>
      <w:r>
        <w:rPr>
          <w:rFonts w:ascii="Arial" w:hAnsi="Arial" w:eastAsia="Arial"/>
          <w:b w:val="0"/>
          <w:sz w:val="22"/>
        </w:rPr>
        <w:t>and that you blow hot and cold,</w:t>
      </w:r>
    </w:p>
    <w:p>
      <w:r>
        <w:rPr>
          <w:rFonts w:ascii="Arial" w:hAnsi="Arial" w:eastAsia="Arial"/>
          <w:b w:val="0"/>
          <w:sz w:val="22"/>
        </w:rPr>
        <w:t>frequently about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