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Reluctantly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Reluctantly I am off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weary and 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several of bottles of wine that were very cheap,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have fond memories of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will keep me company in my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forgive me for being rude,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think I have consumed much more than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 talk when I am asleep,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worry,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probably dreaming of making wine and do not be surprised if I sleepwalk and order more supplies online,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that wine was very cheap,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shopping habits are unique,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reluctantly I must say goodbye because I am off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be surprised tomorrow if more wine arrives,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 order more supplies online whilst I am asleep,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do not be surprised,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shopping habits are unique.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