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Relax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unwind,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 it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finished,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put down the pen,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it all sink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relax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flowed like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so many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words like all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oceans combined,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words that have poured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have flowed backwards,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forwards upon the pages,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take pride in what you have created,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you have run out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you have run out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day has run away into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tomorrow I am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will be time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for more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now what, now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isn't it time for a beer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beer,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