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Relations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Relations between 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relations between humanity, and diplomacy,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talk more than we used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more connected globally,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it is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always room for improvement,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through education and listening,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understanding it will set us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oppression,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intolerance and racism and religious hatred.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homelessness and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gun crime and knife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terrorism,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war and free from all the ills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can talk more openly,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international community than we did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we beg to differ 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we may not always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perseverance and dedication will bring results,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despite our doubts and despite our faults,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listen to each other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talk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world will be a much better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through education and listening and understanding, it will set us free, free from oppression,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intolerance,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racism and religious hatred,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homelessness and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gun crime and knife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terrorism,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all the ills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all the ills of society, that plagued us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away from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away from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world will be a much better place if we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more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understanding there will be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more humane will humanity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more humane humanity than ever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being educated we will be free from oppression,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intolerance,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racism,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religious hatred,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homelessness and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gun crime and knife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terrorism,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free from all the ills of society that plagued us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