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Reflections of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view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view of you in a mirror with me looking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view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view of you looking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glorious you in your red dress,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hat and with a smile 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your earrings in as I hold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kiss you as gently as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love there is between us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great love as we look at each other in the mirror,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love is reflected,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collected in our eyes and in our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love so beautiful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love so genuine,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incredible subtleties are displayed before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hold each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in the moment it feels as if a dream, a beautiful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all the better it is because it is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reality in a mirror,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beautiful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our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great love is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truly great love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