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Reflections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Reflections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 upon my mobile screen,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the clouds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passing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in the field with my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upon a screen,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photographs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videos of everywhere that I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 upon my mobile screen,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life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capability to replay any time in my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time in history that I have captured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say that maybe one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one day we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able to travel backwards in time physically,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now, we can only travel in time virtually,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good enough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me, getting lazy,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reflections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the sun doing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should do more walking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walking instead of just staring,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these reflections of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