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Redundant minds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Redundant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have portrayed so little good,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more dismay,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what is it with the constant reporting,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you repeat, over, and over again,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do not you have something better,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more positive to say?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 there is so much negativity,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is so damaging to society,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good is its repetition,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there are much better,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more positive things to report 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are happening,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happening in the world today?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