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Reduced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were reduced,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reduced in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reduced into,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something that you did not wish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half of what you thought you were previously,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something that you did not wish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half of you was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misery to live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the same as you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your partner died and you had cried copiously,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left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empty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meant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meant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did not know what to do with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how to cope with this sudden vanishing act,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your partner when they shuffled off their mortal coil,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unexpectedly,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devasting it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terrible,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felt as empty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now stand staring at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to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stand on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reminisce where you used to hold hands and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stand with tears upon your cheeks,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life half as good as it used to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