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Really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Really,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do not know me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sit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understand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think all men want is your body,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by being so vain,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will fall,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do not waste your time on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your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does not mean much to me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no, not a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do not waste your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by fluttering your eyelids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your overt sexuality and your flirting,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all you have is the air inside your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anathema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please, leave me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bother wasting your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try and tempt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will do no good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because of your ignorance you will fall,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please,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not waste your time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not miss you one bit,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I will not miss you at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