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Ready to kill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Beholden to none,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second to none,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owner of a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with a degree in 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disturb someone.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put the fear into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kill some slanderous 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kill some mentally abusive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shoot for a thrill,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with no timetable,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timetable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end a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life of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who is making someone miserable,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shoot them the evil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them, ready to end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blow the torturers head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end the suffering of someone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no fee but just for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avenging angel,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and prepared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prepared to erase,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wickedness of a torturous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ready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kill the torturer with a gun.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