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Ready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Ready,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upon the roof to see the proof,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see the proof of the mystery,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we are a lucky maybe we will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heavenly shooting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its way so rapidly,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rapidly to somewhere that we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unknown,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more rapid than a blink of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as incredible as anything that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human race have ever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have been so many sightings,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many that I have never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wish it could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cross our fingers,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shall see what we shall see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hopefully it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hopefully, it will be a UFO,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about time that they come and visit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they are friendly,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they are friendly maybe they will make us a cup of tea,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not, maybe we will never be home again for tea,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let us look amongst the stars, and cross our fingers,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wish upon the meteors that pass so rapidly,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we will be lucky and see a UFO,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otherwise,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will have to conjure them up in our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we are lucky,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we will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heavenly shooting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its way so rapidly,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rapidly to somewhere we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unknown,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more rapid than a blink of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mystery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mystery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UFO from another place and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intelligent being,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 much more intelligent than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 if they can fly,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fly faster across the universe,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humankind,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would be to be so surprised,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a UFO only known to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poor quality videos,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our imaginations,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an inspiration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are the chances of it stopping,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say hello,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 not much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a vision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rooftops,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a UFO appeared,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of the heavenly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even if only to say hello,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hello, goodbye.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