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Ready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Ready for anything.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leave.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for love.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for an adventure.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for the high seas.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travel.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travel across the world and across streams.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Rivers, lakes, hills.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Mountains and valleys.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walk.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hike.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swim.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cycle.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drive.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fly.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clamber,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scramble over so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nature brings,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ready to climb rocks,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graze ourselves,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skin our knees.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do and see.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learn,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believe.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for adventure,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already ready packed,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smiles on our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ready to leave,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for excitement,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snow, the rain, and the sun.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be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be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working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working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brings so much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