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Raindrops in puddles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Raindrops in puddles,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reflections of the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vision of the world in my imagination and in my mind.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vision of the future, a vision of more cultured climes,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washing the earth, reinvigorating the time.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Raindrops in puddles where I see the future,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where I look forward to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being brought upon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peace helped by those with robotic minds.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