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Rain upon the roof</w:t>
      </w:r>
    </w:p>
    <w:p/>
    <w:p>
      <w:r>
        <w:rPr>
          <w:rFonts w:ascii="Arial" w:hAnsi="Arial" w:eastAsia="Arial"/>
          <w:b w:val="0"/>
          <w:sz w:val="22"/>
        </w:rPr>
        <w:t>Rain,</w:t>
      </w:r>
    </w:p>
    <w:p>
      <w:r>
        <w:rPr>
          <w:rFonts w:ascii="Arial" w:hAnsi="Arial" w:eastAsia="Arial"/>
          <w:b w:val="0"/>
          <w:sz w:val="22"/>
        </w:rPr>
        <w:t>rain upon the roof,</w:t>
      </w:r>
    </w:p>
    <w:p>
      <w:r>
        <w:rPr>
          <w:rFonts w:ascii="Arial" w:hAnsi="Arial" w:eastAsia="Arial"/>
          <w:b w:val="0"/>
          <w:sz w:val="22"/>
        </w:rPr>
        <w:t>pelting down in the town,</w:t>
      </w:r>
    </w:p>
    <w:p>
      <w:r>
        <w:rPr>
          <w:rFonts w:ascii="Arial" w:hAnsi="Arial" w:eastAsia="Arial"/>
          <w:b w:val="0"/>
          <w:sz w:val="22"/>
        </w:rPr>
        <w:t>where you told the truth,</w:t>
      </w:r>
    </w:p>
    <w:p>
      <w:r>
        <w:rPr>
          <w:rFonts w:ascii="Arial" w:hAnsi="Arial" w:eastAsia="Arial"/>
          <w:b w:val="0"/>
          <w:sz w:val="22"/>
        </w:rPr>
        <w:t>but what good did it do,</w:t>
      </w:r>
    </w:p>
    <w:p>
      <w:r>
        <w:rPr>
          <w:rFonts w:ascii="Arial" w:hAnsi="Arial" w:eastAsia="Arial"/>
          <w:b w:val="0"/>
          <w:sz w:val="22"/>
        </w:rPr>
        <w:t>because people seem to want people to suffer,</w:t>
      </w:r>
    </w:p>
    <w:p>
      <w:r>
        <w:rPr>
          <w:rFonts w:ascii="Arial" w:hAnsi="Arial" w:eastAsia="Arial"/>
          <w:b w:val="0"/>
          <w:sz w:val="22"/>
        </w:rPr>
        <w:t>and for what reason I wish I knew,</w:t>
      </w:r>
    </w:p>
    <w:p>
      <w:r>
        <w:rPr>
          <w:rFonts w:ascii="Arial" w:hAnsi="Arial" w:eastAsia="Arial"/>
          <w:b w:val="0"/>
          <w:sz w:val="22"/>
        </w:rPr>
        <w:t>because you were you,</w:t>
      </w:r>
    </w:p>
    <w:p>
      <w:r>
        <w:rPr>
          <w:rFonts w:ascii="Arial" w:hAnsi="Arial" w:eastAsia="Arial"/>
          <w:b w:val="0"/>
          <w:sz w:val="22"/>
        </w:rPr>
        <w:t>and did not believe in you,</w:t>
      </w:r>
    </w:p>
    <w:p>
      <w:r>
        <w:rPr>
          <w:rFonts w:ascii="Arial" w:hAnsi="Arial" w:eastAsia="Arial"/>
          <w:b w:val="0"/>
          <w:sz w:val="22"/>
        </w:rPr>
        <w:t>and what better could you do,</w:t>
      </w:r>
    </w:p>
    <w:p>
      <w:r>
        <w:rPr>
          <w:rFonts w:ascii="Arial" w:hAnsi="Arial" w:eastAsia="Arial"/>
          <w:b w:val="0"/>
          <w:sz w:val="22"/>
        </w:rPr>
        <w:t>for the problem was theirs it is true,</w:t>
      </w:r>
    </w:p>
    <w:p>
      <w:r>
        <w:rPr>
          <w:rFonts w:ascii="Arial" w:hAnsi="Arial" w:eastAsia="Arial"/>
          <w:b w:val="0"/>
          <w:sz w:val="22"/>
        </w:rPr>
        <w:t>and they,</w:t>
      </w:r>
    </w:p>
    <w:p>
      <w:r>
        <w:rPr>
          <w:rFonts w:ascii="Arial" w:hAnsi="Arial" w:eastAsia="Arial"/>
          <w:b w:val="0"/>
          <w:sz w:val="22"/>
        </w:rPr>
        <w:t>they pervaded your thoughts,</w:t>
      </w:r>
    </w:p>
    <w:p>
      <w:r>
        <w:rPr>
          <w:rFonts w:ascii="Arial" w:hAnsi="Arial" w:eastAsia="Arial"/>
          <w:b w:val="0"/>
          <w:sz w:val="22"/>
        </w:rPr>
        <w:t>with such negative retorts,</w:t>
      </w:r>
    </w:p>
    <w:p>
      <w:r>
        <w:rPr>
          <w:rFonts w:ascii="Arial" w:hAnsi="Arial" w:eastAsia="Arial"/>
          <w:b w:val="0"/>
          <w:sz w:val="22"/>
        </w:rPr>
        <w:t>when you attempted to help,</w:t>
      </w:r>
    </w:p>
    <w:p>
      <w:r>
        <w:rPr>
          <w:rFonts w:ascii="Arial" w:hAnsi="Arial" w:eastAsia="Arial"/>
          <w:b w:val="0"/>
          <w:sz w:val="22"/>
        </w:rPr>
        <w:t>in a buoyant swell,</w:t>
      </w:r>
    </w:p>
    <w:p>
      <w:r>
        <w:rPr>
          <w:rFonts w:ascii="Arial" w:hAnsi="Arial" w:eastAsia="Arial"/>
          <w:b w:val="0"/>
          <w:sz w:val="22"/>
        </w:rPr>
        <w:t>of effervescent mood.</w:t>
      </w:r>
    </w:p>
    <w:p>
      <w:r>
        <w:rPr>
          <w:rFonts w:ascii="Arial" w:hAnsi="Arial" w:eastAsia="Arial"/>
          <w:b w:val="0"/>
          <w:sz w:val="22"/>
        </w:rPr>
        <w:t>Oh, how rude,</w:t>
      </w:r>
    </w:p>
    <w:p>
      <w:r>
        <w:rPr>
          <w:rFonts w:ascii="Arial" w:hAnsi="Arial" w:eastAsia="Arial"/>
          <w:b w:val="0"/>
          <w:sz w:val="22"/>
        </w:rPr>
        <w:t>how rude, how rude,</w:t>
      </w:r>
    </w:p>
    <w:p>
      <w:r>
        <w:rPr>
          <w:rFonts w:ascii="Arial" w:hAnsi="Arial" w:eastAsia="Arial"/>
          <w:b w:val="0"/>
          <w:sz w:val="22"/>
        </w:rPr>
        <w:t>but now you are happier indoors,</w:t>
      </w:r>
    </w:p>
    <w:p>
      <w:r>
        <w:rPr>
          <w:rFonts w:ascii="Arial" w:hAnsi="Arial" w:eastAsia="Arial"/>
          <w:b w:val="0"/>
          <w:sz w:val="22"/>
        </w:rPr>
        <w:t>away from negativity,</w:t>
      </w:r>
    </w:p>
    <w:p>
      <w:r>
        <w:rPr>
          <w:rFonts w:ascii="Arial" w:hAnsi="Arial" w:eastAsia="Arial"/>
          <w:b w:val="0"/>
          <w:sz w:val="22"/>
        </w:rPr>
        <w:t>and happier to be alone,</w:t>
      </w:r>
    </w:p>
    <w:p>
      <w:r>
        <w:rPr>
          <w:rFonts w:ascii="Arial" w:hAnsi="Arial" w:eastAsia="Arial"/>
          <w:b w:val="0"/>
          <w:sz w:val="22"/>
        </w:rPr>
        <w:t>listening to the rain,</w:t>
      </w:r>
    </w:p>
    <w:p>
      <w:r>
        <w:rPr>
          <w:rFonts w:ascii="Arial" w:hAnsi="Arial" w:eastAsia="Arial"/>
          <w:b w:val="0"/>
          <w:sz w:val="22"/>
        </w:rPr>
        <w:t>for blissful,</w:t>
      </w:r>
    </w:p>
    <w:p>
      <w:r>
        <w:rPr>
          <w:rFonts w:ascii="Arial" w:hAnsi="Arial" w:eastAsia="Arial"/>
          <w:b w:val="0"/>
          <w:sz w:val="22"/>
        </w:rPr>
        <w:t>blissful is nature's symphony,</w:t>
      </w:r>
    </w:p>
    <w:p>
      <w:r>
        <w:rPr>
          <w:rFonts w:ascii="Arial" w:hAnsi="Arial" w:eastAsia="Arial"/>
          <w:b w:val="0"/>
          <w:sz w:val="22"/>
        </w:rPr>
        <w:t>because it brings great beauty,</w:t>
      </w:r>
    </w:p>
    <w:p>
      <w:r>
        <w:rPr>
          <w:rFonts w:ascii="Arial" w:hAnsi="Arial" w:eastAsia="Arial"/>
          <w:b w:val="0"/>
          <w:sz w:val="22"/>
        </w:rPr>
        <w:t>and no pain,</w:t>
      </w:r>
    </w:p>
    <w:p>
      <w:r>
        <w:rPr>
          <w:rFonts w:ascii="Arial" w:hAnsi="Arial" w:eastAsia="Arial"/>
          <w:b w:val="0"/>
          <w:sz w:val="22"/>
        </w:rPr>
        <w:t>no pain.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