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Rain drops falling</w:t>
      </w:r>
    </w:p>
    <w:p/>
    <w:p>
      <w:r>
        <w:rPr>
          <w:rFonts w:ascii="Arial" w:hAnsi="Arial" w:eastAsia="Arial"/>
          <w:b w:val="0"/>
          <w:sz w:val="22"/>
        </w:rPr>
        <w:t>Rain drops falling,</w:t>
      </w:r>
    </w:p>
    <w:p>
      <w:r>
        <w:rPr>
          <w:rFonts w:ascii="Arial" w:hAnsi="Arial" w:eastAsia="Arial"/>
          <w:b w:val="0"/>
          <w:sz w:val="22"/>
        </w:rPr>
        <w:t>rain drops in my eyes as I stand with my broken heart,</w:t>
      </w:r>
    </w:p>
    <w:p>
      <w:r>
        <w:rPr>
          <w:rFonts w:ascii="Arial" w:hAnsi="Arial" w:eastAsia="Arial"/>
          <w:b w:val="0"/>
          <w:sz w:val="22"/>
        </w:rPr>
        <w:t>upon the bridge of sighs.</w:t>
      </w:r>
    </w:p>
    <w:p>
      <w:r>
        <w:rPr>
          <w:rFonts w:ascii="Arial" w:hAnsi="Arial" w:eastAsia="Arial"/>
          <w:b w:val="0"/>
          <w:sz w:val="22"/>
        </w:rPr>
        <w:t>Rain drops falling,</w:t>
      </w:r>
    </w:p>
    <w:p>
      <w:r>
        <w:rPr>
          <w:rFonts w:ascii="Arial" w:hAnsi="Arial" w:eastAsia="Arial"/>
          <w:b w:val="0"/>
          <w:sz w:val="22"/>
        </w:rPr>
        <w:t>rain drops so cool upon the skin whilst I,</w:t>
      </w:r>
    </w:p>
    <w:p>
      <w:r>
        <w:rPr>
          <w:rFonts w:ascii="Arial" w:hAnsi="Arial" w:eastAsia="Arial"/>
          <w:b w:val="0"/>
          <w:sz w:val="22"/>
        </w:rPr>
        <w:t>whilst I am like a volcano inside,</w:t>
      </w:r>
    </w:p>
    <w:p>
      <w:r>
        <w:rPr>
          <w:rFonts w:ascii="Arial" w:hAnsi="Arial" w:eastAsia="Arial"/>
          <w:b w:val="0"/>
          <w:sz w:val="22"/>
        </w:rPr>
        <w:t>ready to erupt,</w:t>
      </w:r>
    </w:p>
    <w:p>
      <w:r>
        <w:rPr>
          <w:rFonts w:ascii="Arial" w:hAnsi="Arial" w:eastAsia="Arial"/>
          <w:b w:val="0"/>
          <w:sz w:val="22"/>
        </w:rPr>
        <w:t>and ready to erase all those tear drops,</w:t>
      </w:r>
    </w:p>
    <w:p>
      <w:r>
        <w:rPr>
          <w:rFonts w:ascii="Arial" w:hAnsi="Arial" w:eastAsia="Arial"/>
          <w:b w:val="0"/>
          <w:sz w:val="22"/>
        </w:rPr>
        <w:t>with the fires that burn so fiercely inside,</w:t>
      </w:r>
    </w:p>
    <w:p>
      <w:r>
        <w:rPr>
          <w:rFonts w:ascii="Arial" w:hAnsi="Arial" w:eastAsia="Arial"/>
          <w:b w:val="0"/>
          <w:sz w:val="22"/>
        </w:rPr>
        <w:t>oh, those fires inside me,</w:t>
      </w:r>
    </w:p>
    <w:p>
      <w:r>
        <w:rPr>
          <w:rFonts w:ascii="Arial" w:hAnsi="Arial" w:eastAsia="Arial"/>
          <w:b w:val="0"/>
          <w:sz w:val="22"/>
        </w:rPr>
        <w:t>that so painfully will not leave me be,</w:t>
      </w:r>
    </w:p>
    <w:p>
      <w:r>
        <w:rPr>
          <w:rFonts w:ascii="Arial" w:hAnsi="Arial" w:eastAsia="Arial"/>
          <w:b w:val="0"/>
          <w:sz w:val="22"/>
        </w:rPr>
        <w:t>oh, how terrible the sparks that ignited,</w:t>
      </w:r>
    </w:p>
    <w:p>
      <w:r>
        <w:rPr>
          <w:rFonts w:ascii="Arial" w:hAnsi="Arial" w:eastAsia="Arial"/>
          <w:b w:val="0"/>
          <w:sz w:val="22"/>
        </w:rPr>
        <w:t>the fires in my heart, and that tore us apart,</w:t>
      </w:r>
    </w:p>
    <w:p>
      <w:r>
        <w:rPr>
          <w:rFonts w:ascii="Arial" w:hAnsi="Arial" w:eastAsia="Arial"/>
          <w:b w:val="0"/>
          <w:sz w:val="22"/>
        </w:rPr>
        <w:t>and that devastated our relationship, and you and me.</w:t>
      </w:r>
    </w:p>
    <w:p>
      <w:r>
        <w:rPr>
          <w:rFonts w:ascii="Arial" w:hAnsi="Arial" w:eastAsia="Arial"/>
          <w:b w:val="0"/>
          <w:sz w:val="22"/>
        </w:rPr>
        <w:t>Oh, I cannot see, I cannot see the wood for the trees,</w:t>
      </w:r>
    </w:p>
    <w:p>
      <w:r>
        <w:rPr>
          <w:rFonts w:ascii="Arial" w:hAnsi="Arial" w:eastAsia="Arial"/>
          <w:b w:val="0"/>
          <w:sz w:val="22"/>
        </w:rPr>
        <w:t>without the joy that you brought to me,</w:t>
      </w:r>
    </w:p>
    <w:p>
      <w:r>
        <w:rPr>
          <w:rFonts w:ascii="Arial" w:hAnsi="Arial" w:eastAsia="Arial"/>
          <w:b w:val="0"/>
          <w:sz w:val="22"/>
        </w:rPr>
        <w:t>and now you are gone, time has moved on,</w:t>
      </w:r>
    </w:p>
    <w:p>
      <w:r>
        <w:rPr>
          <w:rFonts w:ascii="Arial" w:hAnsi="Arial" w:eastAsia="Arial"/>
          <w:b w:val="0"/>
          <w:sz w:val="22"/>
        </w:rPr>
        <w:t>and my heart has not,</w:t>
      </w:r>
    </w:p>
    <w:p>
      <w:r>
        <w:rPr>
          <w:rFonts w:ascii="Arial" w:hAnsi="Arial" w:eastAsia="Arial"/>
          <w:b w:val="0"/>
          <w:sz w:val="22"/>
        </w:rPr>
        <w:t>and I no longer have any cheerful songs inside me.</w:t>
      </w:r>
    </w:p>
    <w:p>
      <w:r>
        <w:rPr>
          <w:rFonts w:ascii="Arial" w:hAnsi="Arial" w:eastAsia="Arial"/>
          <w:b w:val="0"/>
          <w:sz w:val="22"/>
        </w:rPr>
        <w:t>Oh, what it is to be me, I cannot say,</w:t>
      </w:r>
    </w:p>
    <w:p>
      <w:r>
        <w:rPr>
          <w:rFonts w:ascii="Arial" w:hAnsi="Arial" w:eastAsia="Arial"/>
          <w:b w:val="0"/>
          <w:sz w:val="22"/>
        </w:rPr>
        <w:t>and I cannot think of it,</w:t>
      </w:r>
    </w:p>
    <w:p>
      <w:r>
        <w:rPr>
          <w:rFonts w:ascii="Arial" w:hAnsi="Arial" w:eastAsia="Arial"/>
          <w:b w:val="0"/>
          <w:sz w:val="22"/>
        </w:rPr>
        <w:t>because without you, it is hard to exist,</w:t>
      </w:r>
    </w:p>
    <w:p>
      <w:r>
        <w:rPr>
          <w:rFonts w:ascii="Arial" w:hAnsi="Arial" w:eastAsia="Arial"/>
          <w:b w:val="0"/>
          <w:sz w:val="22"/>
        </w:rPr>
        <w:t>and it is a shame, a terrible shame,</w:t>
      </w:r>
    </w:p>
    <w:p>
      <w:r>
        <w:rPr>
          <w:rFonts w:ascii="Arial" w:hAnsi="Arial" w:eastAsia="Arial"/>
          <w:b w:val="0"/>
          <w:sz w:val="22"/>
        </w:rPr>
        <w:t>that you and me were not meant to be,</w:t>
      </w:r>
    </w:p>
    <w:p>
      <w:r>
        <w:rPr>
          <w:rFonts w:ascii="Arial" w:hAnsi="Arial" w:eastAsia="Arial"/>
          <w:b w:val="0"/>
          <w:sz w:val="22"/>
        </w:rPr>
        <w:t>and here I am soaked in melancholy,</w:t>
      </w:r>
    </w:p>
    <w:p>
      <w:r>
        <w:rPr>
          <w:rFonts w:ascii="Arial" w:hAnsi="Arial" w:eastAsia="Arial"/>
          <w:b w:val="0"/>
          <w:sz w:val="22"/>
        </w:rPr>
        <w:t>bemoaning what used to be,</w:t>
      </w:r>
    </w:p>
    <w:p>
      <w:r>
        <w:rPr>
          <w:rFonts w:ascii="Arial" w:hAnsi="Arial" w:eastAsia="Arial"/>
          <w:b w:val="0"/>
          <w:sz w:val="22"/>
        </w:rPr>
        <w:t>and alas the night,</w:t>
      </w:r>
    </w:p>
    <w:p>
      <w:r>
        <w:rPr>
          <w:rFonts w:ascii="Arial" w:hAnsi="Arial" w:eastAsia="Arial"/>
          <w:b w:val="0"/>
          <w:sz w:val="22"/>
        </w:rPr>
        <w:t>despite its heavenly delights,</w:t>
      </w:r>
    </w:p>
    <w:p>
      <w:r>
        <w:rPr>
          <w:rFonts w:ascii="Arial" w:hAnsi="Arial" w:eastAsia="Arial"/>
          <w:b w:val="0"/>
          <w:sz w:val="22"/>
        </w:rPr>
        <w:t>now it is only hell for me, hell for me,</w:t>
      </w:r>
    </w:p>
    <w:p>
      <w:r>
        <w:rPr>
          <w:rFonts w:ascii="Arial" w:hAnsi="Arial" w:eastAsia="Arial"/>
          <w:b w:val="0"/>
          <w:sz w:val="22"/>
        </w:rPr>
        <w:t>because it only reminds me,</w:t>
      </w:r>
    </w:p>
    <w:p>
      <w:r>
        <w:rPr>
          <w:rFonts w:ascii="Arial" w:hAnsi="Arial" w:eastAsia="Arial"/>
          <w:b w:val="0"/>
          <w:sz w:val="22"/>
        </w:rPr>
        <w:t>of when we used to cuddle up together by the fireside,</w:t>
      </w:r>
    </w:p>
    <w:p>
      <w:r>
        <w:rPr>
          <w:rFonts w:ascii="Arial" w:hAnsi="Arial" w:eastAsia="Arial"/>
          <w:b w:val="0"/>
          <w:sz w:val="22"/>
        </w:rPr>
        <w:t>with a glass of wine,</w:t>
      </w:r>
    </w:p>
    <w:p>
      <w:r>
        <w:rPr>
          <w:rFonts w:ascii="Arial" w:hAnsi="Arial" w:eastAsia="Arial"/>
          <w:b w:val="0"/>
          <w:sz w:val="22"/>
        </w:rPr>
        <w:t>and the night now, well, it only brings me misery,</w:t>
      </w:r>
    </w:p>
    <w:p>
      <w:r>
        <w:rPr>
          <w:rFonts w:ascii="Arial" w:hAnsi="Arial" w:eastAsia="Arial"/>
          <w:b w:val="0"/>
          <w:sz w:val="22"/>
        </w:rPr>
        <w:t>and of my tears, of my tears there is a sea,</w:t>
      </w:r>
    </w:p>
    <w:p>
      <w:r>
        <w:rPr>
          <w:rFonts w:ascii="Arial" w:hAnsi="Arial" w:eastAsia="Arial"/>
          <w:b w:val="0"/>
          <w:sz w:val="22"/>
        </w:rPr>
        <w:t>and I, I am drowning in loneliness,</w:t>
      </w:r>
    </w:p>
    <w:p>
      <w:r>
        <w:rPr>
          <w:rFonts w:ascii="Arial" w:hAnsi="Arial" w:eastAsia="Arial"/>
          <w:b w:val="0"/>
          <w:sz w:val="22"/>
        </w:rPr>
        <w:t>and woe is me, woe is me,</w:t>
      </w:r>
    </w:p>
    <w:p>
      <w:r>
        <w:rPr>
          <w:rFonts w:ascii="Arial" w:hAnsi="Arial" w:eastAsia="Arial"/>
          <w:b w:val="0"/>
          <w:sz w:val="22"/>
        </w:rPr>
        <w:t>and my mind is as far from calm as can be,</w:t>
      </w:r>
    </w:p>
    <w:p>
      <w:r>
        <w:rPr>
          <w:rFonts w:ascii="Arial" w:hAnsi="Arial" w:eastAsia="Arial"/>
          <w:b w:val="0"/>
          <w:sz w:val="22"/>
        </w:rPr>
        <w:t>and although I desire tranquillity,</w:t>
      </w:r>
    </w:p>
    <w:p>
      <w:r>
        <w:rPr>
          <w:rFonts w:ascii="Arial" w:hAnsi="Arial" w:eastAsia="Arial"/>
          <w:b w:val="0"/>
          <w:sz w:val="22"/>
        </w:rPr>
        <w:t>there is no peace, no peace inside me,</w:t>
      </w:r>
    </w:p>
    <w:p>
      <w:r>
        <w:rPr>
          <w:rFonts w:ascii="Arial" w:hAnsi="Arial" w:eastAsia="Arial"/>
          <w:b w:val="0"/>
          <w:sz w:val="22"/>
        </w:rPr>
        <w:t>and sadly, right now peace it is but a dream,</w:t>
      </w:r>
    </w:p>
    <w:p>
      <w:r>
        <w:rPr>
          <w:rFonts w:ascii="Arial" w:hAnsi="Arial" w:eastAsia="Arial"/>
          <w:b w:val="0"/>
          <w:sz w:val="22"/>
        </w:rPr>
        <w:t>and here I am, as lonely as can be,</w:t>
      </w:r>
    </w:p>
    <w:p>
      <w:r>
        <w:rPr>
          <w:rFonts w:ascii="Arial" w:hAnsi="Arial" w:eastAsia="Arial"/>
          <w:b w:val="0"/>
          <w:sz w:val="22"/>
        </w:rPr>
        <w:t>here,</w:t>
      </w:r>
    </w:p>
    <w:p>
      <w:r>
        <w:rPr>
          <w:rFonts w:ascii="Arial" w:hAnsi="Arial" w:eastAsia="Arial"/>
          <w:b w:val="0"/>
          <w:sz w:val="22"/>
        </w:rPr>
        <w:t>here in this heartbroken misery,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cannot seem to pick myself up again,</w:t>
      </w:r>
    </w:p>
    <w:p>
      <w:r>
        <w:rPr>
          <w:rFonts w:ascii="Arial" w:hAnsi="Arial" w:eastAsia="Arial"/>
          <w:b w:val="0"/>
          <w:sz w:val="22"/>
        </w:rPr>
        <w:t>because the memories of you,</w:t>
      </w:r>
    </w:p>
    <w:p>
      <w:r>
        <w:rPr>
          <w:rFonts w:ascii="Arial" w:hAnsi="Arial" w:eastAsia="Arial"/>
          <w:b w:val="0"/>
          <w:sz w:val="22"/>
        </w:rPr>
        <w:t>and the beauty of you,</w:t>
      </w:r>
    </w:p>
    <w:p>
      <w:r>
        <w:rPr>
          <w:rFonts w:ascii="Arial" w:hAnsi="Arial" w:eastAsia="Arial"/>
          <w:b w:val="0"/>
          <w:sz w:val="22"/>
        </w:rPr>
        <w:t>and your smile too,</w:t>
      </w:r>
    </w:p>
    <w:p>
      <w:r>
        <w:rPr>
          <w:rFonts w:ascii="Arial" w:hAnsi="Arial" w:eastAsia="Arial"/>
          <w:b w:val="0"/>
          <w:sz w:val="22"/>
        </w:rPr>
        <w:t>how they pull me back towards you,</w:t>
      </w:r>
    </w:p>
    <w:p>
      <w:r>
        <w:rPr>
          <w:rFonts w:ascii="Arial" w:hAnsi="Arial" w:eastAsia="Arial"/>
          <w:b w:val="0"/>
          <w:sz w:val="22"/>
        </w:rPr>
        <w:t>how they pull me back to wanting you,</w:t>
      </w:r>
    </w:p>
    <w:p>
      <w:r>
        <w:rPr>
          <w:rFonts w:ascii="Arial" w:hAnsi="Arial" w:eastAsia="Arial"/>
          <w:b w:val="0"/>
          <w:sz w:val="22"/>
        </w:rPr>
        <w:t>and to the good times where we seemed so right together,</w:t>
      </w:r>
    </w:p>
    <w:p>
      <w:r>
        <w:rPr>
          <w:rFonts w:ascii="Arial" w:hAnsi="Arial" w:eastAsia="Arial"/>
          <w:b w:val="0"/>
          <w:sz w:val="22"/>
        </w:rPr>
        <w:t>yet, with thoughts of our arguments,</w:t>
      </w:r>
    </w:p>
    <w:p>
      <w:r>
        <w:rPr>
          <w:rFonts w:ascii="Arial" w:hAnsi="Arial" w:eastAsia="Arial"/>
          <w:b w:val="0"/>
          <w:sz w:val="22"/>
        </w:rPr>
        <w:t>oh, how I am torn in two,</w:t>
      </w:r>
    </w:p>
    <w:p>
      <w:r>
        <w:rPr>
          <w:rFonts w:ascii="Arial" w:hAnsi="Arial" w:eastAsia="Arial"/>
          <w:b w:val="0"/>
          <w:sz w:val="22"/>
        </w:rPr>
        <w:t>how terribly, I am torn in two,</w:t>
      </w:r>
    </w:p>
    <w:p>
      <w:r>
        <w:rPr>
          <w:rFonts w:ascii="Arial" w:hAnsi="Arial" w:eastAsia="Arial"/>
          <w:b w:val="0"/>
          <w:sz w:val="22"/>
        </w:rPr>
        <w:t>and those rain drops,</w:t>
      </w:r>
    </w:p>
    <w:p>
      <w:r>
        <w:rPr>
          <w:rFonts w:ascii="Arial" w:hAnsi="Arial" w:eastAsia="Arial"/>
          <w:b w:val="0"/>
          <w:sz w:val="22"/>
        </w:rPr>
        <w:t>no, they will not stop,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am coloured blue,</w:t>
      </w:r>
    </w:p>
    <w:p>
      <w:r>
        <w:rPr>
          <w:rFonts w:ascii="Arial" w:hAnsi="Arial" w:eastAsia="Arial"/>
          <w:b w:val="0"/>
          <w:sz w:val="22"/>
        </w:rPr>
        <w:t>coloured blue, through and through,</w:t>
      </w:r>
    </w:p>
    <w:p>
      <w:r>
        <w:rPr>
          <w:rFonts w:ascii="Arial" w:hAnsi="Arial" w:eastAsia="Arial"/>
          <w:b w:val="0"/>
          <w:sz w:val="22"/>
        </w:rPr>
        <w:t>and, alas, heartbreak to me is nothing new,</w:t>
      </w:r>
    </w:p>
    <w:p>
      <w:r>
        <w:rPr>
          <w:rFonts w:ascii="Arial" w:hAnsi="Arial" w:eastAsia="Arial"/>
          <w:b w:val="0"/>
          <w:sz w:val="22"/>
        </w:rPr>
        <w:t>and of where I am going, I have no clue,</w:t>
      </w:r>
    </w:p>
    <w:p>
      <w:r>
        <w:rPr>
          <w:rFonts w:ascii="Arial" w:hAnsi="Arial" w:eastAsia="Arial"/>
          <w:b w:val="0"/>
          <w:sz w:val="22"/>
        </w:rPr>
        <w:t>without you,</w:t>
      </w:r>
    </w:p>
    <w:p>
      <w:r>
        <w:rPr>
          <w:rFonts w:ascii="Arial" w:hAnsi="Arial" w:eastAsia="Arial"/>
          <w:b w:val="0"/>
          <w:sz w:val="22"/>
        </w:rPr>
        <w:t>yes, because without you,</w:t>
      </w:r>
    </w:p>
    <w:p>
      <w:r>
        <w:rPr>
          <w:rFonts w:ascii="Arial" w:hAnsi="Arial" w:eastAsia="Arial"/>
          <w:b w:val="0"/>
          <w:sz w:val="22"/>
        </w:rPr>
        <w:t>I have lost my way,</w:t>
      </w:r>
    </w:p>
    <w:p>
      <w:r>
        <w:rPr>
          <w:rFonts w:ascii="Arial" w:hAnsi="Arial" w:eastAsia="Arial"/>
          <w:b w:val="0"/>
          <w:sz w:val="22"/>
        </w:rPr>
        <w:t>and sadly, when we parted,</w:t>
      </w:r>
    </w:p>
    <w:p>
      <w:r>
        <w:rPr>
          <w:rFonts w:ascii="Arial" w:hAnsi="Arial" w:eastAsia="Arial"/>
          <w:b w:val="0"/>
          <w:sz w:val="22"/>
        </w:rPr>
        <w:t>there was so much left unsaid,</w:t>
      </w:r>
    </w:p>
    <w:p>
      <w:r>
        <w:rPr>
          <w:rFonts w:ascii="Arial" w:hAnsi="Arial" w:eastAsia="Arial"/>
          <w:b w:val="0"/>
          <w:sz w:val="22"/>
        </w:rPr>
        <w:t>but so much left still to say,</w:t>
      </w:r>
    </w:p>
    <w:p>
      <w:r>
        <w:rPr>
          <w:rFonts w:ascii="Arial" w:hAnsi="Arial" w:eastAsia="Arial"/>
          <w:b w:val="0"/>
          <w:sz w:val="22"/>
        </w:rPr>
        <w:t>and time without you,</w:t>
      </w:r>
    </w:p>
    <w:p>
      <w:r>
        <w:rPr>
          <w:rFonts w:ascii="Arial" w:hAnsi="Arial" w:eastAsia="Arial"/>
          <w:b w:val="0"/>
          <w:sz w:val="22"/>
        </w:rPr>
        <w:t>oh, how slowly it slips away,</w:t>
      </w:r>
    </w:p>
    <w:p>
      <w:r>
        <w:rPr>
          <w:rFonts w:ascii="Arial" w:hAnsi="Arial" w:eastAsia="Arial"/>
          <w:b w:val="0"/>
          <w:sz w:val="22"/>
        </w:rPr>
        <w:t>how slowly it disappears as the rain drops fall,</w:t>
      </w:r>
    </w:p>
    <w:p>
      <w:r>
        <w:rPr>
          <w:rFonts w:ascii="Arial" w:hAnsi="Arial" w:eastAsia="Arial"/>
          <w:b w:val="0"/>
          <w:sz w:val="22"/>
        </w:rPr>
        <w:t>and my thoughts of you how cruelly,</w:t>
      </w:r>
    </w:p>
    <w:p>
      <w:r>
        <w:rPr>
          <w:rFonts w:ascii="Arial" w:hAnsi="Arial" w:eastAsia="Arial"/>
          <w:b w:val="0"/>
          <w:sz w:val="22"/>
        </w:rPr>
        <w:t>they bring me joy and pain,</w:t>
      </w:r>
    </w:p>
    <w:p>
      <w:r>
        <w:rPr>
          <w:rFonts w:ascii="Arial" w:hAnsi="Arial" w:eastAsia="Arial"/>
          <w:b w:val="0"/>
          <w:sz w:val="22"/>
        </w:rPr>
        <w:t>and oh, how terribly they wreck my brain,</w:t>
      </w:r>
    </w:p>
    <w:p>
      <w:r>
        <w:rPr>
          <w:rFonts w:ascii="Arial" w:hAnsi="Arial" w:eastAsia="Arial"/>
          <w:b w:val="0"/>
          <w:sz w:val="22"/>
        </w:rPr>
        <w:t>and though, I try to struggle on,</w:t>
      </w:r>
    </w:p>
    <w:p>
      <w:r>
        <w:rPr>
          <w:rFonts w:ascii="Arial" w:hAnsi="Arial" w:eastAsia="Arial"/>
          <w:b w:val="0"/>
          <w:sz w:val="22"/>
        </w:rPr>
        <w:t>and battle through the pain,</w:t>
      </w:r>
    </w:p>
    <w:p>
      <w:r>
        <w:rPr>
          <w:rFonts w:ascii="Arial" w:hAnsi="Arial" w:eastAsia="Arial"/>
          <w:b w:val="0"/>
          <w:sz w:val="22"/>
        </w:rPr>
        <w:t>each day is the same,</w:t>
      </w:r>
    </w:p>
    <w:p>
      <w:r>
        <w:rPr>
          <w:rFonts w:ascii="Arial" w:hAnsi="Arial" w:eastAsia="Arial"/>
          <w:b w:val="0"/>
          <w:sz w:val="22"/>
        </w:rPr>
        <w:t>and, even on a sunny day,</w:t>
      </w:r>
    </w:p>
    <w:p>
      <w:r>
        <w:rPr>
          <w:rFonts w:ascii="Arial" w:hAnsi="Arial" w:eastAsia="Arial"/>
          <w:b w:val="0"/>
          <w:sz w:val="22"/>
        </w:rPr>
        <w:t>inside me there is eternal rain,</w:t>
      </w:r>
    </w:p>
    <w:p>
      <w:r>
        <w:rPr>
          <w:rFonts w:ascii="Arial" w:hAnsi="Arial" w:eastAsia="Arial"/>
          <w:b w:val="0"/>
          <w:sz w:val="22"/>
        </w:rPr>
        <w:t>eternal rain,</w:t>
      </w:r>
    </w:p>
    <w:p>
      <w:r>
        <w:rPr>
          <w:rFonts w:ascii="Arial" w:hAnsi="Arial" w:eastAsia="Arial"/>
          <w:b w:val="0"/>
          <w:sz w:val="22"/>
        </w:rPr>
        <w:t>and upon the floor,</w:t>
      </w:r>
    </w:p>
    <w:p>
      <w:r>
        <w:rPr>
          <w:rFonts w:ascii="Arial" w:hAnsi="Arial" w:eastAsia="Arial"/>
          <w:b w:val="0"/>
          <w:sz w:val="22"/>
        </w:rPr>
        <w:t>there is an ocean of me,</w:t>
      </w:r>
    </w:p>
    <w:p>
      <w:r>
        <w:rPr>
          <w:rFonts w:ascii="Arial" w:hAnsi="Arial" w:eastAsia="Arial"/>
          <w:b w:val="0"/>
          <w:sz w:val="22"/>
        </w:rPr>
        <w:t>and there will be more of me, down there,</w:t>
      </w:r>
    </w:p>
    <w:p>
      <w:r>
        <w:rPr>
          <w:rFonts w:ascii="Arial" w:hAnsi="Arial" w:eastAsia="Arial"/>
          <w:b w:val="0"/>
          <w:sz w:val="22"/>
        </w:rPr>
        <w:t>more oceans of me soon upon the floor I am sure,</w:t>
      </w:r>
    </w:p>
    <w:p>
      <w:r>
        <w:rPr>
          <w:rFonts w:ascii="Arial" w:hAnsi="Arial" w:eastAsia="Arial"/>
          <w:b w:val="0"/>
          <w:sz w:val="22"/>
        </w:rPr>
        <w:t>for this pain,</w:t>
      </w:r>
    </w:p>
    <w:p>
      <w:r>
        <w:rPr>
          <w:rFonts w:ascii="Arial" w:hAnsi="Arial" w:eastAsia="Arial"/>
          <w:b w:val="0"/>
          <w:sz w:val="22"/>
        </w:rPr>
        <w:t>it comes at me in waves,</w:t>
      </w:r>
    </w:p>
    <w:p>
      <w:r>
        <w:rPr>
          <w:rFonts w:ascii="Arial" w:hAnsi="Arial" w:eastAsia="Arial"/>
          <w:b w:val="0"/>
          <w:sz w:val="22"/>
        </w:rPr>
        <w:t>again, and again and again,</w:t>
      </w:r>
    </w:p>
    <w:p>
      <w:r>
        <w:rPr>
          <w:rFonts w:ascii="Arial" w:hAnsi="Arial" w:eastAsia="Arial"/>
          <w:b w:val="0"/>
          <w:sz w:val="22"/>
        </w:rPr>
        <w:t>in a never-ending refrain,</w:t>
      </w:r>
    </w:p>
    <w:p>
      <w:r>
        <w:rPr>
          <w:rFonts w:ascii="Arial" w:hAnsi="Arial" w:eastAsia="Arial"/>
          <w:b w:val="0"/>
          <w:sz w:val="22"/>
        </w:rPr>
        <w:t>and now, sadly I despair at the joy that I once had,</w:t>
      </w:r>
    </w:p>
    <w:p>
      <w:r>
        <w:rPr>
          <w:rFonts w:ascii="Arial" w:hAnsi="Arial" w:eastAsia="Arial"/>
          <w:b w:val="0"/>
          <w:sz w:val="22"/>
        </w:rPr>
        <w:t>and how searing is the pain that tears me apart,</w:t>
      </w:r>
    </w:p>
    <w:p>
      <w:r>
        <w:rPr>
          <w:rFonts w:ascii="Arial" w:hAnsi="Arial" w:eastAsia="Arial"/>
          <w:b w:val="0"/>
          <w:sz w:val="22"/>
        </w:rPr>
        <w:t>as I sit here alone with my broken heart,</w:t>
      </w:r>
    </w:p>
    <w:p>
      <w:r>
        <w:rPr>
          <w:rFonts w:ascii="Arial" w:hAnsi="Arial" w:eastAsia="Arial"/>
          <w:b w:val="0"/>
          <w:sz w:val="22"/>
        </w:rPr>
        <w:t>and torn, torn, torn apart,</w:t>
      </w:r>
    </w:p>
    <w:p>
      <w:r>
        <w:rPr>
          <w:rFonts w:ascii="Arial" w:hAnsi="Arial" w:eastAsia="Arial"/>
          <w:b w:val="0"/>
          <w:sz w:val="22"/>
        </w:rPr>
        <w:t>and inside me, there is a war or three,</w:t>
      </w:r>
    </w:p>
    <w:p>
      <w:r>
        <w:rPr>
          <w:rFonts w:ascii="Arial" w:hAnsi="Arial" w:eastAsia="Arial"/>
          <w:b w:val="0"/>
          <w:sz w:val="22"/>
        </w:rPr>
        <w:t>and I am ashamed of how the wars inside me,</w:t>
      </w:r>
    </w:p>
    <w:p>
      <w:r>
        <w:rPr>
          <w:rFonts w:ascii="Arial" w:hAnsi="Arial" w:eastAsia="Arial"/>
          <w:b w:val="0"/>
          <w:sz w:val="22"/>
        </w:rPr>
        <w:t>did get there start,</w:t>
      </w:r>
    </w:p>
    <w:p>
      <w:r>
        <w:rPr>
          <w:rFonts w:ascii="Arial" w:hAnsi="Arial" w:eastAsia="Arial"/>
          <w:b w:val="0"/>
          <w:sz w:val="22"/>
        </w:rPr>
        <w:t>and now, you are far, far from me,</w:t>
      </w:r>
    </w:p>
    <w:p>
      <w:r>
        <w:rPr>
          <w:rFonts w:ascii="Arial" w:hAnsi="Arial" w:eastAsia="Arial"/>
          <w:b w:val="0"/>
          <w:sz w:val="22"/>
        </w:rPr>
        <w:t>and there will not be,</w:t>
      </w:r>
    </w:p>
    <w:p>
      <w:r>
        <w:rPr>
          <w:rFonts w:ascii="Arial" w:hAnsi="Arial" w:eastAsia="Arial"/>
          <w:b w:val="0"/>
          <w:sz w:val="22"/>
        </w:rPr>
        <w:t>there will not be any chance for rapprochement,</w:t>
      </w:r>
    </w:p>
    <w:p>
      <w:r>
        <w:rPr>
          <w:rFonts w:ascii="Arial" w:hAnsi="Arial" w:eastAsia="Arial"/>
          <w:b w:val="0"/>
          <w:sz w:val="22"/>
        </w:rPr>
        <w:t>and no kissing and making up,</w:t>
      </w:r>
    </w:p>
    <w:p>
      <w:r>
        <w:rPr>
          <w:rFonts w:ascii="Arial" w:hAnsi="Arial" w:eastAsia="Arial"/>
          <w:b w:val="0"/>
          <w:sz w:val="22"/>
        </w:rPr>
        <w:t>because our love is history,</w:t>
      </w:r>
    </w:p>
    <w:p>
      <w:r>
        <w:rPr>
          <w:rFonts w:ascii="Arial" w:hAnsi="Arial" w:eastAsia="Arial"/>
          <w:b w:val="0"/>
          <w:sz w:val="22"/>
        </w:rPr>
        <w:t>history,</w:t>
      </w:r>
    </w:p>
    <w:p>
      <w:r>
        <w:rPr>
          <w:rFonts w:ascii="Arial" w:hAnsi="Arial" w:eastAsia="Arial"/>
          <w:b w:val="0"/>
          <w:sz w:val="22"/>
        </w:rPr>
        <w:t>and I am a bitter me,</w:t>
      </w:r>
    </w:p>
    <w:p>
      <w:r>
        <w:rPr>
          <w:rFonts w:ascii="Arial" w:hAnsi="Arial" w:eastAsia="Arial"/>
          <w:b w:val="0"/>
          <w:sz w:val="22"/>
        </w:rPr>
        <w:t>and how bitter I feel,</w:t>
      </w:r>
    </w:p>
    <w:p>
      <w:r>
        <w:rPr>
          <w:rFonts w:ascii="Arial" w:hAnsi="Arial" w:eastAsia="Arial"/>
          <w:b w:val="0"/>
          <w:sz w:val="22"/>
        </w:rPr>
        <w:t>for there not to be love in my heart anymore,</w:t>
      </w:r>
    </w:p>
    <w:p>
      <w:r>
        <w:rPr>
          <w:rFonts w:ascii="Arial" w:hAnsi="Arial" w:eastAsia="Arial"/>
          <w:b w:val="0"/>
          <w:sz w:val="22"/>
        </w:rPr>
        <w:t>and without you,</w:t>
      </w:r>
    </w:p>
    <w:p>
      <w:r>
        <w:rPr>
          <w:rFonts w:ascii="Arial" w:hAnsi="Arial" w:eastAsia="Arial"/>
          <w:b w:val="0"/>
          <w:sz w:val="22"/>
        </w:rPr>
        <w:t>sadly,</w:t>
      </w:r>
    </w:p>
    <w:p>
      <w:r>
        <w:rPr>
          <w:rFonts w:ascii="Arial" w:hAnsi="Arial" w:eastAsia="Arial"/>
          <w:b w:val="0"/>
          <w:sz w:val="22"/>
        </w:rPr>
        <w:t>I am dazed and confused,</w:t>
      </w:r>
    </w:p>
    <w:p>
      <w:r>
        <w:rPr>
          <w:rFonts w:ascii="Arial" w:hAnsi="Arial" w:eastAsia="Arial"/>
          <w:b w:val="0"/>
          <w:sz w:val="22"/>
        </w:rPr>
        <w:t>and heart broken,</w:t>
      </w:r>
    </w:p>
    <w:p>
      <w:r>
        <w:rPr>
          <w:rFonts w:ascii="Arial" w:hAnsi="Arial" w:eastAsia="Arial"/>
          <w:b w:val="0"/>
          <w:sz w:val="22"/>
        </w:rPr>
        <w:t>and not amused,</w:t>
      </w:r>
    </w:p>
    <w:p>
      <w:r>
        <w:rPr>
          <w:rFonts w:ascii="Arial" w:hAnsi="Arial" w:eastAsia="Arial"/>
          <w:b w:val="0"/>
          <w:sz w:val="22"/>
        </w:rPr>
        <w:t>and I am feeling blue, blue, blue, blue,</w:t>
      </w:r>
    </w:p>
    <w:p>
      <w:r>
        <w:rPr>
          <w:rFonts w:ascii="Arial" w:hAnsi="Arial" w:eastAsia="Arial"/>
          <w:b w:val="0"/>
          <w:sz w:val="22"/>
        </w:rPr>
        <w:t>without you,</w:t>
      </w:r>
    </w:p>
    <w:p>
      <w:r>
        <w:rPr>
          <w:rFonts w:ascii="Arial" w:hAnsi="Arial" w:eastAsia="Arial"/>
          <w:b w:val="0"/>
          <w:sz w:val="22"/>
        </w:rPr>
        <w:t>without you,</w:t>
      </w:r>
    </w:p>
    <w:p>
      <w:r>
        <w:rPr>
          <w:rFonts w:ascii="Arial" w:hAnsi="Arial" w:eastAsia="Arial"/>
          <w:b w:val="0"/>
          <w:sz w:val="22"/>
        </w:rPr>
        <w:t>but what can I do,</w:t>
      </w:r>
    </w:p>
    <w:p>
      <w:r>
        <w:rPr>
          <w:rFonts w:ascii="Arial" w:hAnsi="Arial" w:eastAsia="Arial"/>
          <w:b w:val="0"/>
          <w:sz w:val="22"/>
        </w:rPr>
        <w:t>oh, what can I do,</w:t>
      </w:r>
    </w:p>
    <w:p>
      <w:r>
        <w:rPr>
          <w:rFonts w:ascii="Arial" w:hAnsi="Arial" w:eastAsia="Arial"/>
          <w:b w:val="0"/>
          <w:sz w:val="22"/>
        </w:rPr>
        <w:t>because time they say is a healer,</w:t>
      </w:r>
    </w:p>
    <w:p>
      <w:r>
        <w:rPr>
          <w:rFonts w:ascii="Arial" w:hAnsi="Arial" w:eastAsia="Arial"/>
          <w:b w:val="0"/>
          <w:sz w:val="22"/>
        </w:rPr>
        <w:t>and time, it moves far too slowly,</w:t>
      </w:r>
    </w:p>
    <w:p>
      <w:r>
        <w:rPr>
          <w:rFonts w:ascii="Arial" w:hAnsi="Arial" w:eastAsia="Arial"/>
          <w:b w:val="0"/>
          <w:sz w:val="22"/>
        </w:rPr>
        <w:t>and I, inside am sore, sore, sore,</w:t>
      </w:r>
    </w:p>
    <w:p>
      <w:r>
        <w:rPr>
          <w:rFonts w:ascii="Arial" w:hAnsi="Arial" w:eastAsia="Arial"/>
          <w:b w:val="0"/>
          <w:sz w:val="22"/>
        </w:rPr>
        <w:t>as our love it disappears into history,</w:t>
      </w:r>
    </w:p>
    <w:p>
      <w:r>
        <w:rPr>
          <w:rFonts w:ascii="Arial" w:hAnsi="Arial" w:eastAsia="Arial"/>
          <w:b w:val="0"/>
          <w:sz w:val="22"/>
        </w:rPr>
        <w:t>and as I struggle with all my might,</w:t>
      </w:r>
    </w:p>
    <w:p>
      <w:r>
        <w:rPr>
          <w:rFonts w:ascii="Arial" w:hAnsi="Arial" w:eastAsia="Arial"/>
          <w:b w:val="0"/>
          <w:sz w:val="22"/>
        </w:rPr>
        <w:t>to wrestle it from my mind,</w:t>
      </w:r>
    </w:p>
    <w:p>
      <w:r>
        <w:rPr>
          <w:rFonts w:ascii="Arial" w:hAnsi="Arial" w:eastAsia="Arial"/>
          <w:b w:val="0"/>
          <w:sz w:val="22"/>
        </w:rPr>
        <w:t>and I tell my heart to leave it be, leave it be,</w:t>
      </w:r>
    </w:p>
    <w:p>
      <w:r>
        <w:rPr>
          <w:rFonts w:ascii="Arial" w:hAnsi="Arial" w:eastAsia="Arial"/>
          <w:b w:val="0"/>
          <w:sz w:val="22"/>
        </w:rPr>
        <w:t>but my heart it won't listen,</w:t>
      </w:r>
    </w:p>
    <w:p>
      <w:r>
        <w:rPr>
          <w:rFonts w:ascii="Arial" w:hAnsi="Arial" w:eastAsia="Arial"/>
          <w:b w:val="0"/>
          <w:sz w:val="22"/>
        </w:rPr>
        <w:t>and my mind, oh,</w:t>
      </w:r>
    </w:p>
    <w:p>
      <w:r>
        <w:rPr>
          <w:rFonts w:ascii="Arial" w:hAnsi="Arial" w:eastAsia="Arial"/>
          <w:b w:val="0"/>
          <w:sz w:val="22"/>
        </w:rPr>
        <w:t>how it suffers the slings and the arrows,</w:t>
      </w:r>
    </w:p>
    <w:p>
      <w:r>
        <w:rPr>
          <w:rFonts w:ascii="Arial" w:hAnsi="Arial" w:eastAsia="Arial"/>
          <w:b w:val="0"/>
          <w:sz w:val="22"/>
        </w:rPr>
        <w:t>of our own actions and our self-inflicted misfortunes,</w:t>
      </w:r>
    </w:p>
    <w:p>
      <w:r>
        <w:rPr>
          <w:rFonts w:ascii="Arial" w:hAnsi="Arial" w:eastAsia="Arial"/>
          <w:b w:val="0"/>
          <w:sz w:val="22"/>
        </w:rPr>
        <w:t>that rage inside me so apocalyptically,</w:t>
      </w:r>
    </w:p>
    <w:p>
      <w:r>
        <w:rPr>
          <w:rFonts w:ascii="Arial" w:hAnsi="Arial" w:eastAsia="Arial"/>
          <w:b w:val="0"/>
          <w:sz w:val="22"/>
        </w:rPr>
        <w:t>so, apocalyptically.</w:t>
      </w:r>
    </w:p>
    <w:p>
      <w:r>
        <w:rPr>
          <w:rFonts w:ascii="Arial" w:hAnsi="Arial" w:eastAsia="Arial"/>
          <w:b w:val="0"/>
          <w:sz w:val="22"/>
        </w:rPr>
        <w:t>oh, woe is me, oh, woe is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