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Ragged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Ragged as the night.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Ragged but with a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mind so rugged and inclined to take the knife,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inclined to take the knife,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slash whoever so does get in your 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come forth whoever shall step up to your face,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come forth,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come forth those who would challenge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that is the mood these days,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mood,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wanting to be ready to fight,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wanting to cut up another,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wanting to kill another with delight,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wanting to kill another with barely a flicker of the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wanting and wanton,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wanting at any time to be ready for a fight,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wanting to cut up another,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wanting to kill another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wanting to kill another with barely a rhyme or reason why,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except greed and hatred,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ragged is the night,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pills that you have taken have made you high,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off you go, out of your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look for your victim seeking the adrenaline,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rush that comes from stabbing,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barely any sensible rhyme or reason why,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why, is society such a 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so callous and cold blooded and unfeeling,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not that you care,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ragged is the night,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ragged, but with a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mind so rugged and inclined to take the knife,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mind so inclined to thrust it into the gut of an enemy,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or an innocent person,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mind so inclined to let their blood spill,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their life flashes before their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ragged is the night,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are ragged of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discombobulated of thought,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you with the inhumanity to humanity,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devil in his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devil in his eyes.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