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Radical</w:t>
      </w:r>
    </w:p>
    <w:p/>
    <w:p>
      <w:r>
        <w:rPr>
          <w:rFonts w:ascii="Arial" w:hAnsi="Arial" w:eastAsia="Arial"/>
          <w:b w:val="0"/>
          <w:sz w:val="22"/>
        </w:rPr>
        <w:t>Radical,</w:t>
      </w:r>
    </w:p>
    <w:p>
      <w:r>
        <w:rPr>
          <w:rFonts w:ascii="Arial" w:hAnsi="Arial" w:eastAsia="Arial"/>
          <w:b w:val="0"/>
          <w:sz w:val="22"/>
        </w:rPr>
        <w:t>ebullient fool,</w:t>
      </w:r>
    </w:p>
    <w:p>
      <w:r>
        <w:rPr>
          <w:rFonts w:ascii="Arial" w:hAnsi="Arial" w:eastAsia="Arial"/>
          <w:b w:val="0"/>
          <w:sz w:val="22"/>
        </w:rPr>
        <w:t>burning hot in your ignorance,</w:t>
      </w:r>
    </w:p>
    <w:p>
      <w:r>
        <w:rPr>
          <w:rFonts w:ascii="Arial" w:hAnsi="Arial" w:eastAsia="Arial"/>
          <w:b w:val="0"/>
          <w:sz w:val="22"/>
        </w:rPr>
        <w:t>spouting your words on the corner,</w:t>
      </w:r>
    </w:p>
    <w:p>
      <w:r>
        <w:rPr>
          <w:rFonts w:ascii="Arial" w:hAnsi="Arial" w:eastAsia="Arial"/>
          <w:b w:val="0"/>
          <w:sz w:val="22"/>
        </w:rPr>
        <w:t>like it would have a meaning to all,</w:t>
      </w:r>
    </w:p>
    <w:p>
      <w:r>
        <w:rPr>
          <w:rFonts w:ascii="Arial" w:hAnsi="Arial" w:eastAsia="Arial"/>
          <w:b w:val="0"/>
          <w:sz w:val="22"/>
        </w:rPr>
        <w:t>yes, you the radical,</w:t>
      </w:r>
    </w:p>
    <w:p>
      <w:r>
        <w:rPr>
          <w:rFonts w:ascii="Arial" w:hAnsi="Arial" w:eastAsia="Arial"/>
          <w:b w:val="0"/>
          <w:sz w:val="22"/>
        </w:rPr>
        <w:t>spouting your words so furiously,</w:t>
      </w:r>
    </w:p>
    <w:p>
      <w:r>
        <w:rPr>
          <w:rFonts w:ascii="Arial" w:hAnsi="Arial" w:eastAsia="Arial"/>
          <w:b w:val="0"/>
          <w:sz w:val="22"/>
        </w:rPr>
        <w:t>but chosen wisely,</w:t>
      </w:r>
    </w:p>
    <w:p>
      <w:r>
        <w:rPr>
          <w:rFonts w:ascii="Arial" w:hAnsi="Arial" w:eastAsia="Arial"/>
          <w:b w:val="0"/>
          <w:sz w:val="22"/>
        </w:rPr>
        <w:t>like an inferior machiavelli,</w:t>
      </w:r>
    </w:p>
    <w:p>
      <w:r>
        <w:rPr>
          <w:rFonts w:ascii="Arial" w:hAnsi="Arial" w:eastAsia="Arial"/>
          <w:b w:val="0"/>
          <w:sz w:val="22"/>
        </w:rPr>
        <w:t>a man with the mind of a clever idiot,</w:t>
      </w:r>
    </w:p>
    <w:p>
      <w:r>
        <w:rPr>
          <w:rFonts w:ascii="Arial" w:hAnsi="Arial" w:eastAsia="Arial"/>
          <w:b w:val="0"/>
          <w:sz w:val="22"/>
        </w:rPr>
        <w:t>the mind of stupid fool,</w:t>
      </w:r>
    </w:p>
    <w:p>
      <w:r>
        <w:rPr>
          <w:rFonts w:ascii="Arial" w:hAnsi="Arial" w:eastAsia="Arial"/>
          <w:b w:val="0"/>
          <w:sz w:val="22"/>
        </w:rPr>
        <w:t>oh, what a pointless exercise to be so obnoxious,</w:t>
      </w:r>
    </w:p>
    <w:p>
      <w:r>
        <w:rPr>
          <w:rFonts w:ascii="Arial" w:hAnsi="Arial" w:eastAsia="Arial"/>
          <w:b w:val="0"/>
          <w:sz w:val="22"/>
        </w:rPr>
        <w:t>and outrageous and racist,</w:t>
      </w:r>
    </w:p>
    <w:p>
      <w:r>
        <w:rPr>
          <w:rFonts w:ascii="Arial" w:hAnsi="Arial" w:eastAsia="Arial"/>
          <w:b w:val="0"/>
          <w:sz w:val="22"/>
        </w:rPr>
        <w:t>and so hurtful,</w:t>
      </w:r>
    </w:p>
    <w:p>
      <w:r>
        <w:rPr>
          <w:rFonts w:ascii="Arial" w:hAnsi="Arial" w:eastAsia="Arial"/>
          <w:b w:val="0"/>
          <w:sz w:val="22"/>
        </w:rPr>
        <w:t>but you,</w:t>
      </w:r>
    </w:p>
    <w:p>
      <w:r>
        <w:rPr>
          <w:rFonts w:ascii="Arial" w:hAnsi="Arial" w:eastAsia="Arial"/>
          <w:b w:val="0"/>
          <w:sz w:val="22"/>
        </w:rPr>
        <w:t>you use every hurtful word you can find,</w:t>
      </w:r>
    </w:p>
    <w:p>
      <w:r>
        <w:rPr>
          <w:rFonts w:ascii="Arial" w:hAnsi="Arial" w:eastAsia="Arial"/>
          <w:b w:val="0"/>
          <w:sz w:val="22"/>
        </w:rPr>
        <w:t>and no one says much at all,</w:t>
      </w:r>
    </w:p>
    <w:p>
      <w:r>
        <w:rPr>
          <w:rFonts w:ascii="Arial" w:hAnsi="Arial" w:eastAsia="Arial"/>
          <w:b w:val="0"/>
          <w:sz w:val="22"/>
        </w:rPr>
        <w:t>because they are too busy or don't listen at all,</w:t>
      </w:r>
    </w:p>
    <w:p>
      <w:r>
        <w:rPr>
          <w:rFonts w:ascii="Arial" w:hAnsi="Arial" w:eastAsia="Arial"/>
          <w:b w:val="0"/>
          <w:sz w:val="22"/>
        </w:rPr>
        <w:t>and you cloak your words and your phrases,</w:t>
      </w:r>
    </w:p>
    <w:p>
      <w:r>
        <w:rPr>
          <w:rFonts w:ascii="Arial" w:hAnsi="Arial" w:eastAsia="Arial"/>
          <w:b w:val="0"/>
          <w:sz w:val="22"/>
        </w:rPr>
        <w:t>with enough bite and disguise them,</w:t>
      </w:r>
    </w:p>
    <w:p>
      <w:r>
        <w:rPr>
          <w:rFonts w:ascii="Arial" w:hAnsi="Arial" w:eastAsia="Arial"/>
          <w:b w:val="0"/>
          <w:sz w:val="22"/>
        </w:rPr>
        <w:t>with words that not many people understand at all,</w:t>
      </w:r>
    </w:p>
    <w:p>
      <w:r>
        <w:rPr>
          <w:rFonts w:ascii="Arial" w:hAnsi="Arial" w:eastAsia="Arial"/>
          <w:b w:val="0"/>
          <w:sz w:val="22"/>
        </w:rPr>
        <w:t>and not enough for people to make a real complaint,</w:t>
      </w:r>
    </w:p>
    <w:p>
      <w:r>
        <w:rPr>
          <w:rFonts w:ascii="Arial" w:hAnsi="Arial" w:eastAsia="Arial"/>
          <w:b w:val="0"/>
          <w:sz w:val="22"/>
        </w:rPr>
        <w:t>and those rare few who understand you,</w:t>
      </w:r>
    </w:p>
    <w:p>
      <w:r>
        <w:rPr>
          <w:rFonts w:ascii="Arial" w:hAnsi="Arial" w:eastAsia="Arial"/>
          <w:b w:val="0"/>
          <w:sz w:val="22"/>
        </w:rPr>
        <w:t>have better things to do,</w:t>
      </w:r>
    </w:p>
    <w:p>
      <w:r>
        <w:rPr>
          <w:rFonts w:ascii="Arial" w:hAnsi="Arial" w:eastAsia="Arial"/>
          <w:b w:val="0"/>
          <w:sz w:val="22"/>
        </w:rPr>
        <w:t>than to listen to you after all,</w:t>
      </w:r>
    </w:p>
    <w:p>
      <w:r>
        <w:rPr>
          <w:rFonts w:ascii="Arial" w:hAnsi="Arial" w:eastAsia="Arial"/>
          <w:b w:val="0"/>
          <w:sz w:val="22"/>
        </w:rPr>
        <w:t>a man in the street,</w:t>
      </w:r>
    </w:p>
    <w:p>
      <w:r>
        <w:rPr>
          <w:rFonts w:ascii="Arial" w:hAnsi="Arial" w:eastAsia="Arial"/>
          <w:b w:val="0"/>
          <w:sz w:val="22"/>
        </w:rPr>
        <w:t>with lots to say,</w:t>
      </w:r>
    </w:p>
    <w:p>
      <w:r>
        <w:rPr>
          <w:rFonts w:ascii="Arial" w:hAnsi="Arial" w:eastAsia="Arial"/>
          <w:b w:val="0"/>
          <w:sz w:val="22"/>
        </w:rPr>
        <w:t>but whose words have no value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