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Radiant</w:t>
      </w:r>
    </w:p>
    <w:p/>
    <w:p>
      <w:r>
        <w:rPr>
          <w:rFonts w:ascii="Arial" w:hAnsi="Arial" w:eastAsia="Arial"/>
          <w:b w:val="0"/>
          <w:sz w:val="22"/>
        </w:rPr>
        <w:t>Radiant,</w:t>
      </w:r>
    </w:p>
    <w:p>
      <w:r>
        <w:rPr>
          <w:rFonts w:ascii="Arial" w:hAnsi="Arial" w:eastAsia="Arial"/>
          <w:b w:val="0"/>
          <w:sz w:val="22"/>
        </w:rPr>
        <w:t>radiant beauty,</w:t>
      </w:r>
    </w:p>
    <w:p>
      <w:r>
        <w:rPr>
          <w:rFonts w:ascii="Arial" w:hAnsi="Arial" w:eastAsia="Arial"/>
          <w:b w:val="0"/>
          <w:sz w:val="22"/>
        </w:rPr>
        <w:t>as content as can be,</w:t>
      </w:r>
    </w:p>
    <w:p>
      <w:r>
        <w:rPr>
          <w:rFonts w:ascii="Arial" w:hAnsi="Arial" w:eastAsia="Arial"/>
          <w:b w:val="0"/>
          <w:sz w:val="22"/>
        </w:rPr>
        <w:t>radiant beauty as if a flower,</w:t>
      </w:r>
    </w:p>
    <w:p>
      <w:r>
        <w:rPr>
          <w:rFonts w:ascii="Arial" w:hAnsi="Arial" w:eastAsia="Arial"/>
          <w:b w:val="0"/>
          <w:sz w:val="22"/>
        </w:rPr>
        <w:t>amongst the dullness of society,</w:t>
      </w:r>
    </w:p>
    <w:p>
      <w:r>
        <w:rPr>
          <w:rFonts w:ascii="Arial" w:hAnsi="Arial" w:eastAsia="Arial"/>
          <w:b w:val="0"/>
          <w:sz w:val="22"/>
        </w:rPr>
        <w:t>radiant and elegant,</w:t>
      </w:r>
    </w:p>
    <w:p>
      <w:r>
        <w:rPr>
          <w:rFonts w:ascii="Arial" w:hAnsi="Arial" w:eastAsia="Arial"/>
          <w:b w:val="0"/>
          <w:sz w:val="22"/>
        </w:rPr>
        <w:t>and not as bland as many in your eccentricity,</w:t>
      </w:r>
    </w:p>
    <w:p>
      <w:r>
        <w:rPr>
          <w:rFonts w:ascii="Arial" w:hAnsi="Arial" w:eastAsia="Arial"/>
          <w:b w:val="0"/>
          <w:sz w:val="22"/>
        </w:rPr>
        <w:t>and certainly not bland in the way that you dress,</w:t>
      </w:r>
    </w:p>
    <w:p>
      <w:r>
        <w:rPr>
          <w:rFonts w:ascii="Arial" w:hAnsi="Arial" w:eastAsia="Arial"/>
          <w:b w:val="0"/>
          <w:sz w:val="22"/>
        </w:rPr>
        <w:t>but at peace in your individuality,</w:t>
      </w:r>
    </w:p>
    <w:p>
      <w:r>
        <w:rPr>
          <w:rFonts w:ascii="Arial" w:hAnsi="Arial" w:eastAsia="Arial"/>
          <w:b w:val="0"/>
          <w:sz w:val="22"/>
        </w:rPr>
        <w:t>and oh, what a smile upon your face,</w:t>
      </w:r>
    </w:p>
    <w:p>
      <w:r>
        <w:rPr>
          <w:rFonts w:ascii="Arial" w:hAnsi="Arial" w:eastAsia="Arial"/>
          <w:b w:val="0"/>
          <w:sz w:val="22"/>
        </w:rPr>
        <w:t>a blessed thing,</w:t>
      </w:r>
    </w:p>
    <w:p>
      <w:r>
        <w:rPr>
          <w:rFonts w:ascii="Arial" w:hAnsi="Arial" w:eastAsia="Arial"/>
          <w:b w:val="0"/>
          <w:sz w:val="22"/>
        </w:rPr>
        <w:t>a happiness that comes from within,</w:t>
      </w:r>
    </w:p>
    <w:p>
      <w:r>
        <w:rPr>
          <w:rFonts w:ascii="Arial" w:hAnsi="Arial" w:eastAsia="Arial"/>
          <w:b w:val="0"/>
          <w:sz w:val="22"/>
        </w:rPr>
        <w:t>as we race to another place,</w:t>
      </w:r>
    </w:p>
    <w:p>
      <w:r>
        <w:rPr>
          <w:rFonts w:ascii="Arial" w:hAnsi="Arial" w:eastAsia="Arial"/>
          <w:b w:val="0"/>
          <w:sz w:val="22"/>
        </w:rPr>
        <w:t>in the underground,</w:t>
      </w:r>
    </w:p>
    <w:p>
      <w:r>
        <w:rPr>
          <w:rFonts w:ascii="Arial" w:hAnsi="Arial" w:eastAsia="Arial"/>
          <w:b w:val="0"/>
          <w:sz w:val="22"/>
        </w:rPr>
        <w:t>where there are so many miserable faces,</w:t>
      </w:r>
    </w:p>
    <w:p>
      <w:r>
        <w:rPr>
          <w:rFonts w:ascii="Arial" w:hAnsi="Arial" w:eastAsia="Arial"/>
          <w:b w:val="0"/>
          <w:sz w:val="22"/>
        </w:rPr>
        <w:t>and some leery grins,</w:t>
      </w:r>
    </w:p>
    <w:p>
      <w:r>
        <w:rPr>
          <w:rFonts w:ascii="Arial" w:hAnsi="Arial" w:eastAsia="Arial"/>
          <w:b w:val="0"/>
          <w:sz w:val="22"/>
        </w:rPr>
        <w:t>and I,</w:t>
      </w:r>
    </w:p>
    <w:p>
      <w:r>
        <w:rPr>
          <w:rFonts w:ascii="Arial" w:hAnsi="Arial" w:eastAsia="Arial"/>
          <w:b w:val="0"/>
          <w:sz w:val="22"/>
        </w:rPr>
        <w:t>I feel the warmth of you within,</w:t>
      </w:r>
    </w:p>
    <w:p>
      <w:r>
        <w:rPr>
          <w:rFonts w:ascii="Arial" w:hAnsi="Arial" w:eastAsia="Arial"/>
          <w:b w:val="0"/>
          <w:sz w:val="22"/>
        </w:rPr>
        <w:t>I feel the warmth of you within,</w:t>
      </w:r>
    </w:p>
    <w:p>
      <w:r>
        <w:rPr>
          <w:rFonts w:ascii="Arial" w:hAnsi="Arial" w:eastAsia="Arial"/>
          <w:b w:val="0"/>
          <w:sz w:val="22"/>
        </w:rPr>
        <w:t>and what a thing it is,</w:t>
      </w:r>
    </w:p>
    <w:p>
      <w:r>
        <w:rPr>
          <w:rFonts w:ascii="Arial" w:hAnsi="Arial" w:eastAsia="Arial"/>
          <w:b w:val="0"/>
          <w:sz w:val="22"/>
        </w:rPr>
        <w:t>what a thing,</w:t>
      </w:r>
    </w:p>
    <w:p>
      <w:r>
        <w:rPr>
          <w:rFonts w:ascii="Arial" w:hAnsi="Arial" w:eastAsia="Arial"/>
          <w:b w:val="0"/>
          <w:sz w:val="22"/>
        </w:rPr>
        <w:t>and as you leave you smile at me,</w:t>
      </w:r>
    </w:p>
    <w:p>
      <w:r>
        <w:rPr>
          <w:rFonts w:ascii="Arial" w:hAnsi="Arial" w:eastAsia="Arial"/>
          <w:b w:val="0"/>
          <w:sz w:val="22"/>
        </w:rPr>
        <w:t>and my heart it rises,</w:t>
      </w:r>
    </w:p>
    <w:p>
      <w:r>
        <w:rPr>
          <w:rFonts w:ascii="Arial" w:hAnsi="Arial" w:eastAsia="Arial"/>
          <w:b w:val="0"/>
          <w:sz w:val="22"/>
        </w:rPr>
        <w:t>and what I wouldn't give to see you again,</w:t>
      </w:r>
    </w:p>
    <w:p>
      <w:r>
        <w:rPr>
          <w:rFonts w:ascii="Arial" w:hAnsi="Arial" w:eastAsia="Arial"/>
          <w:b w:val="0"/>
          <w:sz w:val="22"/>
        </w:rPr>
        <w:t>what I wouldn't give to see you again,</w:t>
      </w:r>
    </w:p>
    <w:p>
      <w:r>
        <w:rPr>
          <w:rFonts w:ascii="Arial" w:hAnsi="Arial" w:eastAsia="Arial"/>
          <w:b w:val="0"/>
          <w:sz w:val="22"/>
        </w:rPr>
        <w:t>and feeling the need,</w:t>
      </w:r>
    </w:p>
    <w:p>
      <w:r>
        <w:rPr>
          <w:rFonts w:ascii="Arial" w:hAnsi="Arial" w:eastAsia="Arial"/>
          <w:b w:val="0"/>
          <w:sz w:val="22"/>
        </w:rPr>
        <w:t>I fumble for a pen,</w:t>
      </w:r>
    </w:p>
    <w:p>
      <w:r>
        <w:rPr>
          <w:rFonts w:ascii="Arial" w:hAnsi="Arial" w:eastAsia="Arial"/>
          <w:b w:val="0"/>
          <w:sz w:val="22"/>
        </w:rPr>
        <w:t>but you are gone, gone so quickly into the rain,</w:t>
      </w:r>
    </w:p>
    <w:p>
      <w:r>
        <w:rPr>
          <w:rFonts w:ascii="Arial" w:hAnsi="Arial" w:eastAsia="Arial"/>
          <w:b w:val="0"/>
          <w:sz w:val="22"/>
        </w:rPr>
        <w:t>leaving me with the warmth of you within,</w:t>
      </w:r>
    </w:p>
    <w:p>
      <w:r>
        <w:rPr>
          <w:rFonts w:ascii="Arial" w:hAnsi="Arial" w:eastAsia="Arial"/>
          <w:b w:val="0"/>
          <w:sz w:val="22"/>
        </w:rPr>
        <w:t>and a sorrowful grin.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