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Quiet</w:t>
      </w:r>
    </w:p>
    <w:p/>
    <w:p>
      <w:r>
        <w:rPr>
          <w:rFonts w:ascii="Arial" w:hAnsi="Arial" w:eastAsia="Arial"/>
          <w:b w:val="0"/>
          <w:sz w:val="22"/>
        </w:rPr>
        <w:t>Quiet is neither here nor there,</w:t>
      </w:r>
    </w:p>
    <w:p>
      <w:r>
        <w:rPr>
          <w:rFonts w:ascii="Arial" w:hAnsi="Arial" w:eastAsia="Arial"/>
          <w:b w:val="0"/>
          <w:sz w:val="22"/>
        </w:rPr>
        <w:t>for in the midst of despair,</w:t>
      </w:r>
    </w:p>
    <w:p>
      <w:r>
        <w:rPr>
          <w:rFonts w:ascii="Arial" w:hAnsi="Arial" w:eastAsia="Arial"/>
          <w:b w:val="0"/>
          <w:sz w:val="22"/>
        </w:rPr>
        <w:t>in silence and quiet you may sit,</w:t>
      </w:r>
    </w:p>
    <w:p>
      <w:r>
        <w:rPr>
          <w:rFonts w:ascii="Arial" w:hAnsi="Arial" w:eastAsia="Arial"/>
          <w:b w:val="0"/>
          <w:sz w:val="22"/>
        </w:rPr>
        <w:t>and try not to think too much,</w:t>
      </w:r>
    </w:p>
    <w:p>
      <w:r>
        <w:rPr>
          <w:rFonts w:ascii="Arial" w:hAnsi="Arial" w:eastAsia="Arial"/>
          <w:b w:val="0"/>
          <w:sz w:val="22"/>
        </w:rPr>
        <w:t>but despair and quiet and grief they do not care,</w:t>
      </w:r>
    </w:p>
    <w:p>
      <w:r>
        <w:rPr>
          <w:rFonts w:ascii="Arial" w:hAnsi="Arial" w:eastAsia="Arial"/>
          <w:b w:val="0"/>
          <w:sz w:val="22"/>
        </w:rPr>
        <w:t>for in quiet they will just sit there upon the brain,</w:t>
      </w:r>
    </w:p>
    <w:p>
      <w:r>
        <w:rPr>
          <w:rFonts w:ascii="Arial" w:hAnsi="Arial" w:eastAsia="Arial"/>
          <w:b w:val="0"/>
          <w:sz w:val="22"/>
        </w:rPr>
        <w:t>a mood,</w:t>
      </w:r>
    </w:p>
    <w:p>
      <w:r>
        <w:rPr>
          <w:rFonts w:ascii="Arial" w:hAnsi="Arial" w:eastAsia="Arial"/>
          <w:b w:val="0"/>
          <w:sz w:val="22"/>
        </w:rPr>
        <w:t>a dark mood,</w:t>
      </w:r>
    </w:p>
    <w:p>
      <w:r>
        <w:rPr>
          <w:rFonts w:ascii="Arial" w:hAnsi="Arial" w:eastAsia="Arial"/>
          <w:b w:val="0"/>
          <w:sz w:val="22"/>
        </w:rPr>
        <w:t>that no matter how quiet you are,</w:t>
      </w:r>
    </w:p>
    <w:p>
      <w:r>
        <w:rPr>
          <w:rFonts w:ascii="Arial" w:hAnsi="Arial" w:eastAsia="Arial"/>
          <w:b w:val="0"/>
          <w:sz w:val="22"/>
        </w:rPr>
        <w:t>will pierce you right through,</w:t>
      </w:r>
    </w:p>
    <w:p>
      <w:r>
        <w:rPr>
          <w:rFonts w:ascii="Arial" w:hAnsi="Arial" w:eastAsia="Arial"/>
          <w:b w:val="0"/>
          <w:sz w:val="22"/>
        </w:rPr>
        <w:t>and play the devil with you,</w:t>
      </w:r>
    </w:p>
    <w:p>
      <w:r>
        <w:rPr>
          <w:rFonts w:ascii="Arial" w:hAnsi="Arial" w:eastAsia="Arial"/>
          <w:b w:val="0"/>
          <w:sz w:val="22"/>
        </w:rPr>
        <w:t>and tear your heart to pieces,</w:t>
      </w:r>
    </w:p>
    <w:p>
      <w:r>
        <w:rPr>
          <w:rFonts w:ascii="Arial" w:hAnsi="Arial" w:eastAsia="Arial"/>
          <w:b w:val="0"/>
          <w:sz w:val="22"/>
        </w:rPr>
        <w:t>oh despair,</w:t>
      </w:r>
    </w:p>
    <w:p>
      <w:r>
        <w:rPr>
          <w:rFonts w:ascii="Arial" w:hAnsi="Arial" w:eastAsia="Arial"/>
          <w:b w:val="0"/>
          <w:sz w:val="22"/>
        </w:rPr>
        <w:t>I wish there was a way to eradicate you,</w:t>
      </w:r>
    </w:p>
    <w:p>
      <w:r>
        <w:rPr>
          <w:rFonts w:ascii="Arial" w:hAnsi="Arial" w:eastAsia="Arial"/>
          <w:b w:val="0"/>
          <w:sz w:val="22"/>
        </w:rPr>
        <w:t>but despair does not care,</w:t>
      </w:r>
    </w:p>
    <w:p>
      <w:r>
        <w:rPr>
          <w:rFonts w:ascii="Arial" w:hAnsi="Arial" w:eastAsia="Arial"/>
          <w:b w:val="0"/>
          <w:sz w:val="22"/>
        </w:rPr>
        <w:t>and in the quiet, there is no quiet,</w:t>
      </w:r>
    </w:p>
    <w:p>
      <w:r>
        <w:rPr>
          <w:rFonts w:ascii="Arial" w:hAnsi="Arial" w:eastAsia="Arial"/>
          <w:b w:val="0"/>
          <w:sz w:val="22"/>
        </w:rPr>
        <w:t>for how black it is and what I would not give,</w:t>
      </w:r>
    </w:p>
    <w:p>
      <w:r>
        <w:rPr>
          <w:rFonts w:ascii="Arial" w:hAnsi="Arial" w:eastAsia="Arial"/>
          <w:b w:val="0"/>
          <w:sz w:val="22"/>
        </w:rPr>
        <w:t>to have a spell and cast it and magically erase despair,</w:t>
      </w:r>
    </w:p>
    <w:p>
      <w:r>
        <w:rPr>
          <w:rFonts w:ascii="Arial" w:hAnsi="Arial" w:eastAsia="Arial"/>
          <w:b w:val="0"/>
          <w:sz w:val="22"/>
        </w:rPr>
        <w:t>for in quiet and grief,</w:t>
      </w:r>
    </w:p>
    <w:p>
      <w:r>
        <w:rPr>
          <w:rFonts w:ascii="Arial" w:hAnsi="Arial" w:eastAsia="Arial"/>
          <w:b w:val="0"/>
          <w:sz w:val="22"/>
        </w:rPr>
        <w:t>and in despair,</w:t>
      </w:r>
    </w:p>
    <w:p>
      <w:r>
        <w:rPr>
          <w:rFonts w:ascii="Arial" w:hAnsi="Arial" w:eastAsia="Arial"/>
          <w:b w:val="0"/>
          <w:sz w:val="22"/>
        </w:rPr>
        <w:t>what a bitter thing it is,</w:t>
      </w:r>
    </w:p>
    <w:p>
      <w:r>
        <w:rPr>
          <w:rFonts w:ascii="Arial" w:hAnsi="Arial" w:eastAsia="Arial"/>
          <w:b w:val="0"/>
          <w:sz w:val="22"/>
        </w:rPr>
        <w:t>and how hard it is to move on,</w:t>
      </w:r>
    </w:p>
    <w:p>
      <w:r>
        <w:rPr>
          <w:rFonts w:ascii="Arial" w:hAnsi="Arial" w:eastAsia="Arial"/>
          <w:b w:val="0"/>
          <w:sz w:val="22"/>
        </w:rPr>
        <w:t>for in that moment,</w:t>
      </w:r>
    </w:p>
    <w:p>
      <w:r>
        <w:rPr>
          <w:rFonts w:ascii="Arial" w:hAnsi="Arial" w:eastAsia="Arial"/>
          <w:b w:val="0"/>
          <w:sz w:val="22"/>
        </w:rPr>
        <w:t>despair and grief can be omnipotent and overwhelming,</w:t>
      </w:r>
    </w:p>
    <w:p>
      <w:r>
        <w:rPr>
          <w:rFonts w:ascii="Arial" w:hAnsi="Arial" w:eastAsia="Arial"/>
          <w:b w:val="0"/>
          <w:sz w:val="22"/>
        </w:rPr>
        <w:t>but in time,</w:t>
      </w:r>
    </w:p>
    <w:p>
      <w:r>
        <w:rPr>
          <w:rFonts w:ascii="Arial" w:hAnsi="Arial" w:eastAsia="Arial"/>
          <w:b w:val="0"/>
          <w:sz w:val="22"/>
        </w:rPr>
        <w:t>time is the only healer,</w:t>
      </w:r>
    </w:p>
    <w:p>
      <w:r>
        <w:rPr>
          <w:rFonts w:ascii="Arial" w:hAnsi="Arial" w:eastAsia="Arial"/>
          <w:b w:val="0"/>
          <w:sz w:val="22"/>
        </w:rPr>
        <w:t>and in time how great it is,</w:t>
      </w:r>
    </w:p>
    <w:p>
      <w:r>
        <w:rPr>
          <w:rFonts w:ascii="Arial" w:hAnsi="Arial" w:eastAsia="Arial"/>
          <w:b w:val="0"/>
          <w:sz w:val="22"/>
        </w:rPr>
        <w:t>to be far far away from despair,</w:t>
      </w:r>
    </w:p>
    <w:p>
      <w:r>
        <w:rPr>
          <w:rFonts w:ascii="Arial" w:hAnsi="Arial" w:eastAsia="Arial"/>
          <w:b w:val="0"/>
          <w:sz w:val="22"/>
        </w:rPr>
        <w:t>because I,</w:t>
      </w:r>
    </w:p>
    <w:p>
      <w:r>
        <w:rPr>
          <w:rFonts w:ascii="Arial" w:hAnsi="Arial" w:eastAsia="Arial"/>
          <w:b w:val="0"/>
          <w:sz w:val="22"/>
        </w:rPr>
        <w:t>I wish for a happy life and to be in a positive mood,</w:t>
      </w:r>
    </w:p>
    <w:p>
      <w:r>
        <w:rPr>
          <w:rFonts w:ascii="Arial" w:hAnsi="Arial" w:eastAsia="Arial"/>
          <w:b w:val="0"/>
          <w:sz w:val="22"/>
        </w:rPr>
        <w:t>and in positivity and in quiet,</w:t>
      </w:r>
    </w:p>
    <w:p>
      <w:r>
        <w:rPr>
          <w:rFonts w:ascii="Arial" w:hAnsi="Arial" w:eastAsia="Arial"/>
          <w:b w:val="0"/>
          <w:sz w:val="22"/>
        </w:rPr>
        <w:t>how much better it is,</w:t>
      </w:r>
    </w:p>
    <w:p>
      <w:r>
        <w:rPr>
          <w:rFonts w:ascii="Arial" w:hAnsi="Arial" w:eastAsia="Arial"/>
          <w:b w:val="0"/>
          <w:sz w:val="22"/>
        </w:rPr>
        <w:t>and how much better the world is there,</w:t>
      </w:r>
    </w:p>
    <w:p>
      <w:r>
        <w:rPr>
          <w:rFonts w:ascii="Arial" w:hAnsi="Arial" w:eastAsia="Arial"/>
          <w:b w:val="0"/>
          <w:sz w:val="22"/>
        </w:rPr>
        <w:t>for there is nothing to take you away from you,</w:t>
      </w:r>
    </w:p>
    <w:p>
      <w:r>
        <w:rPr>
          <w:rFonts w:ascii="Arial" w:hAnsi="Arial" w:eastAsia="Arial"/>
          <w:b w:val="0"/>
          <w:sz w:val="22"/>
        </w:rPr>
        <w:t>and you can be yourself and enjoy yourself,</w:t>
      </w:r>
    </w:p>
    <w:p>
      <w:r>
        <w:rPr>
          <w:rFonts w:ascii="Arial" w:hAnsi="Arial" w:eastAsia="Arial"/>
          <w:b w:val="0"/>
          <w:sz w:val="22"/>
        </w:rPr>
        <w:t>because quiet is better,</w:t>
      </w:r>
    </w:p>
    <w:p>
      <w:r>
        <w:rPr>
          <w:rFonts w:ascii="Arial" w:hAnsi="Arial" w:eastAsia="Arial"/>
          <w:b w:val="0"/>
          <w:sz w:val="22"/>
        </w:rPr>
        <w:t>and positive thoughts flow more freely,</w:t>
      </w:r>
    </w:p>
    <w:p>
      <w:r>
        <w:rPr>
          <w:rFonts w:ascii="Arial" w:hAnsi="Arial" w:eastAsia="Arial"/>
          <w:b w:val="0"/>
          <w:sz w:val="22"/>
        </w:rPr>
        <w:t>and with no darkness,</w:t>
      </w:r>
    </w:p>
    <w:p>
      <w:r>
        <w:rPr>
          <w:rFonts w:ascii="Arial" w:hAnsi="Arial" w:eastAsia="Arial"/>
          <w:b w:val="0"/>
          <w:sz w:val="22"/>
        </w:rPr>
        <w:t>you can accomplish more and be yourself,</w:t>
      </w:r>
    </w:p>
    <w:p>
      <w:r>
        <w:rPr>
          <w:rFonts w:ascii="Arial" w:hAnsi="Arial" w:eastAsia="Arial"/>
          <w:b w:val="0"/>
          <w:sz w:val="22"/>
        </w:rPr>
        <w:t>and be well in your health,</w:t>
      </w:r>
    </w:p>
    <w:p>
      <w:r>
        <w:rPr>
          <w:rFonts w:ascii="Arial" w:hAnsi="Arial" w:eastAsia="Arial"/>
          <w:b w:val="0"/>
          <w:sz w:val="22"/>
        </w:rPr>
        <w:t>and in the light of a happy mood,</w:t>
      </w:r>
    </w:p>
    <w:p>
      <w:r>
        <w:rPr>
          <w:rFonts w:ascii="Arial" w:hAnsi="Arial" w:eastAsia="Arial"/>
          <w:b w:val="0"/>
          <w:sz w:val="22"/>
        </w:rPr>
        <w:t>how much better it is for the heart and the mind,</w:t>
      </w:r>
    </w:p>
    <w:p>
      <w:r>
        <w:rPr>
          <w:rFonts w:ascii="Arial" w:hAnsi="Arial" w:eastAsia="Arial"/>
          <w:b w:val="0"/>
          <w:sz w:val="22"/>
        </w:rPr>
        <w:t>and how much better it is,</w:t>
      </w:r>
    </w:p>
    <w:p>
      <w:r>
        <w:rPr>
          <w:rFonts w:ascii="Arial" w:hAnsi="Arial" w:eastAsia="Arial"/>
          <w:b w:val="0"/>
          <w:sz w:val="22"/>
        </w:rPr>
        <w:t>for the emotions and you can be more creative too,</w:t>
      </w:r>
    </w:p>
    <w:p>
      <w:r>
        <w:rPr>
          <w:rFonts w:ascii="Arial" w:hAnsi="Arial" w:eastAsia="Arial"/>
          <w:b w:val="0"/>
          <w:sz w:val="22"/>
        </w:rPr>
        <w:t>and how it strengthens your resilience,</w:t>
      </w:r>
    </w:p>
    <w:p>
      <w:r>
        <w:rPr>
          <w:rFonts w:ascii="Arial" w:hAnsi="Arial" w:eastAsia="Arial"/>
          <w:b w:val="0"/>
          <w:sz w:val="22"/>
        </w:rPr>
        <w:t>and is far removed from the sombre gloom of despair.</w:t>
      </w:r>
    </w:p>
    <w:p>
      <w:r>
        <w:rPr>
          <w:rFonts w:ascii="Arial" w:hAnsi="Arial" w:eastAsia="Arial"/>
          <w:b w:val="0"/>
          <w:sz w:val="22"/>
        </w:rPr>
        <w:t>Oh despair, more fool you for being so glum,</w:t>
      </w:r>
    </w:p>
    <w:p>
      <w:r>
        <w:rPr>
          <w:rFonts w:ascii="Arial" w:hAnsi="Arial" w:eastAsia="Arial"/>
          <w:b w:val="0"/>
          <w:sz w:val="22"/>
        </w:rPr>
        <w:t>more fool you for the misery you bring,</w:t>
      </w:r>
    </w:p>
    <w:p>
      <w:r>
        <w:rPr>
          <w:rFonts w:ascii="Arial" w:hAnsi="Arial" w:eastAsia="Arial"/>
          <w:b w:val="0"/>
          <w:sz w:val="22"/>
        </w:rPr>
        <w:t>more fool you for you I do not care,</w:t>
      </w:r>
    </w:p>
    <w:p>
      <w:r>
        <w:rPr>
          <w:rFonts w:ascii="Arial" w:hAnsi="Arial" w:eastAsia="Arial"/>
          <w:b w:val="0"/>
          <w:sz w:val="22"/>
        </w:rPr>
        <w:t>because I would rather be happy,</w:t>
      </w:r>
    </w:p>
    <w:p>
      <w:r>
        <w:rPr>
          <w:rFonts w:ascii="Arial" w:hAnsi="Arial" w:eastAsia="Arial"/>
          <w:b w:val="0"/>
          <w:sz w:val="22"/>
        </w:rPr>
        <w:t>happy in positivity because in it,</w:t>
      </w:r>
    </w:p>
    <w:p>
      <w:r>
        <w:rPr>
          <w:rFonts w:ascii="Arial" w:hAnsi="Arial" w:eastAsia="Arial"/>
          <w:b w:val="0"/>
          <w:sz w:val="22"/>
        </w:rPr>
        <w:t>I feel alive and there is no better place to be,</w:t>
      </w:r>
    </w:p>
    <w:p>
      <w:r>
        <w:rPr>
          <w:rFonts w:ascii="Arial" w:hAnsi="Arial" w:eastAsia="Arial"/>
          <w:b w:val="0"/>
          <w:sz w:val="22"/>
        </w:rPr>
        <w:t>no better place than in happiness,</w:t>
      </w:r>
    </w:p>
    <w:p>
      <w:r>
        <w:rPr>
          <w:rFonts w:ascii="Arial" w:hAnsi="Arial" w:eastAsia="Arial"/>
          <w:b w:val="0"/>
          <w:sz w:val="22"/>
        </w:rPr>
        <w:t>for in happiness is the only place I wish to be,</w:t>
      </w:r>
    </w:p>
    <w:p>
      <w:r>
        <w:rPr>
          <w:rFonts w:ascii="Arial" w:hAnsi="Arial" w:eastAsia="Arial"/>
          <w:b w:val="0"/>
          <w:sz w:val="22"/>
        </w:rPr>
        <w:t>and nowhere else will you find me,</w:t>
      </w:r>
    </w:p>
    <w:p>
      <w:r>
        <w:rPr>
          <w:rFonts w:ascii="Arial" w:hAnsi="Arial" w:eastAsia="Arial"/>
          <w:b w:val="0"/>
          <w:sz w:val="22"/>
        </w:rPr>
        <w:t>but as far away from despair,</w:t>
      </w:r>
    </w:p>
    <w:p>
      <w:r>
        <w:rPr>
          <w:rFonts w:ascii="Arial" w:hAnsi="Arial" w:eastAsia="Arial"/>
          <w:b w:val="0"/>
          <w:sz w:val="22"/>
        </w:rPr>
        <w:t>as I can be and without a care.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