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Quiet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Quiet,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quiet contemplation,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quiet fascination,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pondering another destination,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fuelling our imaginations,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easing the day away, with our plans,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our maps of foreign countries upon the table,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bottles of wine and the glasses of wine,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our appetites satiated,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good food and conversation,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oh, what glorious machinations, and contemplations,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inspirations, as we ponder the seas,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all the countries to see,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great excitement and anticipation,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what smiles there as our hearts are lifted so happily,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 happily, with every examination and discussion,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of the things to see,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peoples of so many countries,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all within reach, with the planes, and the trains,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cars and the buses and the coaches,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so rapidly and so easily can carry us away,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to places that will in our hearts so happily stay,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that will always bring us such great inspiration,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oh, what a day, what a day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of quiet, quiet contemplation, and quiet fascination,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pondering another destination,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fuelling our imaginations, easing the day away,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great excitement and with such great anticipation.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