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Quick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Quick,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quick,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stop.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wish,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wish you would make up your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have things to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them rather a lot,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please can you not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I go outside?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my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seems to be far too often,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too often,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dictated by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not,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it should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more often than not.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Quick,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quick,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stop.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rather a tiresome lot.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wish that you would stop.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