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Put out the candlelight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Put out the candlelight,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come and join me by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its flames they rise so enchantingly,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in its warmth in each other’s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can talk until the dawn of what is in our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is in our minds, and of what does inspire,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better a place is there than by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with you, you delicate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 you so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heart and in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know me like no 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to tell you of my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to kiss you so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soothe your worries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come and join me by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me run my fingers through your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my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emotions and my senses,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are heightened by you in so many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greater a pleasure could there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finer could be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our happy home under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moon and by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sit contentedly in each other’s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so choose,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it makes you happy, please do sing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with your beautiful voice, it lifts me to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the fire so bright, how much better is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night wrapped in your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filled by your charms,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happy in your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 your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does bring to me such great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words are so beautiful,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they float so elegantly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elegantly as the embers from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rise before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voice how it does lift me up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does so gently sooth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it and with you I am content,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stars and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our happy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 by the fire.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