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Psycho analysis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Psycho analysis, analysed by a psycho,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what, what gives,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gives,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such persistency,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beginning to believe,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the psycho analyst is acting psychopathically,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call a shrink,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think the psycho analyst may be in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think the psycho analyst may need sedating,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damn the brain,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damn this infernal over analytical machine,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often finds problems and things of which to complain.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