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Progress</w:t>
      </w:r>
    </w:p>
    <w:p/>
    <w:p>
      <w:r>
        <w:rPr>
          <w:rFonts w:ascii="Arial" w:hAnsi="Arial" w:eastAsia="Arial"/>
          <w:b w:val="0"/>
          <w:sz w:val="22"/>
        </w:rPr>
        <w:t>Progress, it is what it is,</w:t>
      </w:r>
    </w:p>
    <w:p>
      <w:r>
        <w:rPr>
          <w:rFonts w:ascii="Arial" w:hAnsi="Arial" w:eastAsia="Arial"/>
          <w:b w:val="0"/>
          <w:sz w:val="22"/>
        </w:rPr>
        <w:t>a slow march at best,</w:t>
      </w:r>
    </w:p>
    <w:p>
      <w:r>
        <w:rPr>
          <w:rFonts w:ascii="Arial" w:hAnsi="Arial" w:eastAsia="Arial"/>
          <w:b w:val="0"/>
          <w:sz w:val="22"/>
        </w:rPr>
        <w:t>an evolutionary trail,</w:t>
      </w:r>
    </w:p>
    <w:p>
      <w:r>
        <w:rPr>
          <w:rFonts w:ascii="Arial" w:hAnsi="Arial" w:eastAsia="Arial"/>
          <w:b w:val="0"/>
          <w:sz w:val="22"/>
        </w:rPr>
        <w:t>trod by those who with snail like pose,</w:t>
      </w:r>
    </w:p>
    <w:p>
      <w:r>
        <w:rPr>
          <w:rFonts w:ascii="Arial" w:hAnsi="Arial" w:eastAsia="Arial"/>
          <w:b w:val="0"/>
          <w:sz w:val="22"/>
        </w:rPr>
        <w:t>crawl along, and get nowhere quick,</w:t>
      </w:r>
    </w:p>
    <w:p>
      <w:r>
        <w:rPr>
          <w:rFonts w:ascii="Arial" w:hAnsi="Arial" w:eastAsia="Arial"/>
          <w:b w:val="0"/>
          <w:sz w:val="22"/>
        </w:rPr>
        <w:t>and how frustrating it is,</w:t>
      </w:r>
    </w:p>
    <w:p>
      <w:r>
        <w:rPr>
          <w:rFonts w:ascii="Arial" w:hAnsi="Arial" w:eastAsia="Arial"/>
          <w:b w:val="0"/>
          <w:sz w:val="22"/>
        </w:rPr>
        <w:t>and how irritating it is,</w:t>
      </w:r>
    </w:p>
    <w:p>
      <w:r>
        <w:rPr>
          <w:rFonts w:ascii="Arial" w:hAnsi="Arial" w:eastAsia="Arial"/>
          <w:b w:val="0"/>
          <w:sz w:val="22"/>
        </w:rPr>
        <w:t>and how often the lack of advancement,</w:t>
      </w:r>
    </w:p>
    <w:p>
      <w:r>
        <w:rPr>
          <w:rFonts w:ascii="Arial" w:hAnsi="Arial" w:eastAsia="Arial"/>
          <w:b w:val="0"/>
          <w:sz w:val="22"/>
        </w:rPr>
        <w:t>leaves you depressed,</w:t>
      </w:r>
    </w:p>
    <w:p>
      <w:r>
        <w:rPr>
          <w:rFonts w:ascii="Arial" w:hAnsi="Arial" w:eastAsia="Arial"/>
          <w:b w:val="0"/>
          <w:sz w:val="22"/>
        </w:rPr>
        <w:t>and bereft,</w:t>
      </w:r>
    </w:p>
    <w:p>
      <w:r>
        <w:rPr>
          <w:rFonts w:ascii="Arial" w:hAnsi="Arial" w:eastAsia="Arial"/>
          <w:b w:val="0"/>
          <w:sz w:val="22"/>
        </w:rPr>
        <w:t>bereft of sanity,</w:t>
      </w:r>
    </w:p>
    <w:p>
      <w:r>
        <w:rPr>
          <w:rFonts w:ascii="Arial" w:hAnsi="Arial" w:eastAsia="Arial"/>
          <w:b w:val="0"/>
          <w:sz w:val="22"/>
        </w:rPr>
        <w:t>and how terrible it is,</w:t>
      </w:r>
    </w:p>
    <w:p>
      <w:r>
        <w:rPr>
          <w:rFonts w:ascii="Arial" w:hAnsi="Arial" w:eastAsia="Arial"/>
          <w:b w:val="0"/>
          <w:sz w:val="22"/>
        </w:rPr>
        <w:t>and unfortunately, nothing is quickly fixed,</w:t>
      </w:r>
    </w:p>
    <w:p>
      <w:r>
        <w:rPr>
          <w:rFonts w:ascii="Arial" w:hAnsi="Arial" w:eastAsia="Arial"/>
          <w:b w:val="0"/>
          <w:sz w:val="22"/>
        </w:rPr>
        <w:t>and bureaucracy causes people to be disenfranchised,</w:t>
      </w:r>
    </w:p>
    <w:p>
      <w:r>
        <w:rPr>
          <w:rFonts w:ascii="Arial" w:hAnsi="Arial" w:eastAsia="Arial"/>
          <w:b w:val="0"/>
          <w:sz w:val="22"/>
        </w:rPr>
        <w:t>and left in despair,</w:t>
      </w:r>
    </w:p>
    <w:p>
      <w:r>
        <w:rPr>
          <w:rFonts w:ascii="Arial" w:hAnsi="Arial" w:eastAsia="Arial"/>
          <w:b w:val="0"/>
          <w:sz w:val="22"/>
        </w:rPr>
        <w:t>because of promises, promises, and promises,</w:t>
      </w:r>
    </w:p>
    <w:p>
      <w:r>
        <w:rPr>
          <w:rFonts w:ascii="Arial" w:hAnsi="Arial" w:eastAsia="Arial"/>
          <w:b w:val="0"/>
          <w:sz w:val="22"/>
        </w:rPr>
        <w:t>that never amount to much,</w:t>
      </w:r>
    </w:p>
    <w:p>
      <w:r>
        <w:rPr>
          <w:rFonts w:ascii="Arial" w:hAnsi="Arial" w:eastAsia="Arial"/>
          <w:b w:val="0"/>
          <w:sz w:val="22"/>
        </w:rPr>
        <w:t>and all the words are far too often filled with hot air,</w:t>
      </w:r>
    </w:p>
    <w:p>
      <w:r>
        <w:rPr>
          <w:rFonts w:ascii="Arial" w:hAnsi="Arial" w:eastAsia="Arial"/>
          <w:b w:val="0"/>
          <w:sz w:val="22"/>
        </w:rPr>
        <w:t>and we as society,</w:t>
      </w:r>
    </w:p>
    <w:p>
      <w:r>
        <w:rPr>
          <w:rFonts w:ascii="Arial" w:hAnsi="Arial" w:eastAsia="Arial"/>
          <w:b w:val="0"/>
          <w:sz w:val="22"/>
        </w:rPr>
        <w:t>far too often go nowhere,</w:t>
      </w:r>
    </w:p>
    <w:p>
      <w:r>
        <w:rPr>
          <w:rFonts w:ascii="Arial" w:hAnsi="Arial" w:eastAsia="Arial"/>
          <w:b w:val="0"/>
          <w:sz w:val="22"/>
        </w:rPr>
        <w:t>and society suffers, and humanity suffers,</w:t>
      </w:r>
    </w:p>
    <w:p>
      <w:r>
        <w:rPr>
          <w:rFonts w:ascii="Arial" w:hAnsi="Arial" w:eastAsia="Arial"/>
          <w:b w:val="0"/>
          <w:sz w:val="22"/>
        </w:rPr>
        <w:t>despite there being many people with good hearts,</w:t>
      </w:r>
    </w:p>
    <w:p>
      <w:r>
        <w:rPr>
          <w:rFonts w:ascii="Arial" w:hAnsi="Arial" w:eastAsia="Arial"/>
          <w:b w:val="0"/>
          <w:sz w:val="22"/>
        </w:rPr>
        <w:t>and minds who stand up for what they believe in,</w:t>
      </w:r>
    </w:p>
    <w:p>
      <w:r>
        <w:rPr>
          <w:rFonts w:ascii="Arial" w:hAnsi="Arial" w:eastAsia="Arial"/>
          <w:b w:val="0"/>
          <w:sz w:val="22"/>
        </w:rPr>
        <w:t>they never really get anywhere,</w:t>
      </w:r>
    </w:p>
    <w:p>
      <w:r>
        <w:rPr>
          <w:rFonts w:ascii="Arial" w:hAnsi="Arial" w:eastAsia="Arial"/>
          <w:b w:val="0"/>
          <w:sz w:val="22"/>
        </w:rPr>
        <w:t>and society far too often despairs,</w:t>
      </w:r>
    </w:p>
    <w:p>
      <w:r>
        <w:rPr>
          <w:rFonts w:ascii="Arial" w:hAnsi="Arial" w:eastAsia="Arial"/>
          <w:b w:val="0"/>
          <w:sz w:val="22"/>
        </w:rPr>
        <w:t>and becomes stressed and jaded,</w:t>
      </w:r>
    </w:p>
    <w:p>
      <w:r>
        <w:rPr>
          <w:rFonts w:ascii="Arial" w:hAnsi="Arial" w:eastAsia="Arial"/>
          <w:b w:val="0"/>
          <w:sz w:val="22"/>
        </w:rPr>
        <w:t>and bureaucracy far too often these days,</w:t>
      </w:r>
    </w:p>
    <w:p>
      <w:r>
        <w:rPr>
          <w:rFonts w:ascii="Arial" w:hAnsi="Arial" w:eastAsia="Arial"/>
          <w:b w:val="0"/>
          <w:sz w:val="22"/>
        </w:rPr>
        <w:t>only makes you want to pull out your hair.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