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Pretty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Pretty as a picture,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pretty you are with a smile upon your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sit in the cool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you wander here and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wander here and there in your memories,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look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look at you and I linger in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are full of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are full of care and how beautiful is your gentility,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with me you share,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beautiful,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sentiments and sensitivities there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gently you hold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 cuddle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you are finished with your thinking,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you have run out of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your intellectual pursuits of,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which you try to fix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always of them you have a lot,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glad when you come down from out of the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you look at me and you kiss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revel passionately in the love that we share,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as pretty as a picture,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pretty you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time flies,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time flies,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next to you my beautiful shining star.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