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Powerful</w:t>
      </w:r>
    </w:p>
    <w:p/>
    <w:p>
      <w:r>
        <w:rPr>
          <w:rFonts w:ascii="Arial" w:hAnsi="Arial" w:eastAsia="Arial"/>
          <w:b w:val="0"/>
          <w:sz w:val="22"/>
        </w:rPr>
        <w:t>Powerful feelings,</w:t>
      </w:r>
    </w:p>
    <w:p>
      <w:r>
        <w:rPr>
          <w:rFonts w:ascii="Arial" w:hAnsi="Arial" w:eastAsia="Arial"/>
          <w:b w:val="0"/>
          <w:sz w:val="22"/>
        </w:rPr>
        <w:t>seldom heard,</w:t>
      </w:r>
    </w:p>
    <w:p>
      <w:r>
        <w:rPr>
          <w:rFonts w:ascii="Arial" w:hAnsi="Arial" w:eastAsia="Arial"/>
          <w:b w:val="0"/>
          <w:sz w:val="22"/>
        </w:rPr>
        <w:t>because you are usually as quiet as a mouse,</w:t>
      </w:r>
    </w:p>
    <w:p>
      <w:r>
        <w:rPr>
          <w:rFonts w:ascii="Arial" w:hAnsi="Arial" w:eastAsia="Arial"/>
          <w:b w:val="0"/>
          <w:sz w:val="22"/>
        </w:rPr>
        <w:t>but tonight, you bring down the house,</w:t>
      </w:r>
    </w:p>
    <w:p>
      <w:r>
        <w:rPr>
          <w:rFonts w:ascii="Arial" w:hAnsi="Arial" w:eastAsia="Arial"/>
          <w:b w:val="0"/>
          <w:sz w:val="22"/>
        </w:rPr>
        <w:t>and your tears they flow like a river, and you scream,</w:t>
      </w:r>
    </w:p>
    <w:p>
      <w:r>
        <w:rPr>
          <w:rFonts w:ascii="Arial" w:hAnsi="Arial" w:eastAsia="Arial"/>
          <w:b w:val="0"/>
          <w:sz w:val="22"/>
        </w:rPr>
        <w:t>and you shout,</w:t>
      </w:r>
    </w:p>
    <w:p>
      <w:r>
        <w:rPr>
          <w:rFonts w:ascii="Arial" w:hAnsi="Arial" w:eastAsia="Arial"/>
          <w:b w:val="0"/>
          <w:sz w:val="22"/>
        </w:rPr>
        <w:t>and you do not mess about,</w:t>
      </w:r>
    </w:p>
    <w:p>
      <w:r>
        <w:rPr>
          <w:rFonts w:ascii="Arial" w:hAnsi="Arial" w:eastAsia="Arial"/>
          <w:b w:val="0"/>
          <w:sz w:val="22"/>
        </w:rPr>
        <w:t>and I have never seen you so fired up about anything,</w:t>
      </w:r>
    </w:p>
    <w:p>
      <w:r>
        <w:rPr>
          <w:rFonts w:ascii="Arial" w:hAnsi="Arial" w:eastAsia="Arial"/>
          <w:b w:val="0"/>
          <w:sz w:val="22"/>
        </w:rPr>
        <w:t>and it is the first time that I have seen you heartbroken,</w:t>
      </w:r>
    </w:p>
    <w:p>
      <w:r>
        <w:rPr>
          <w:rFonts w:ascii="Arial" w:hAnsi="Arial" w:eastAsia="Arial"/>
          <w:b w:val="0"/>
          <w:sz w:val="22"/>
        </w:rPr>
        <w:t>and tragic, forlorn, and broken,</w:t>
      </w:r>
    </w:p>
    <w:p>
      <w:r>
        <w:rPr>
          <w:rFonts w:ascii="Arial" w:hAnsi="Arial" w:eastAsia="Arial"/>
          <w:b w:val="0"/>
          <w:sz w:val="22"/>
        </w:rPr>
        <w:t>by your boyfriend,</w:t>
      </w:r>
    </w:p>
    <w:p>
      <w:r>
        <w:rPr>
          <w:rFonts w:ascii="Arial" w:hAnsi="Arial" w:eastAsia="Arial"/>
          <w:b w:val="0"/>
          <w:sz w:val="22"/>
        </w:rPr>
        <w:t>that cruel man that everyone warned you about,</w:t>
      </w:r>
    </w:p>
    <w:p>
      <w:r>
        <w:rPr>
          <w:rFonts w:ascii="Arial" w:hAnsi="Arial" w:eastAsia="Arial"/>
          <w:b w:val="0"/>
          <w:sz w:val="22"/>
        </w:rPr>
        <w:t>and the words you say would anger him more,</w:t>
      </w:r>
    </w:p>
    <w:p>
      <w:r>
        <w:rPr>
          <w:rFonts w:ascii="Arial" w:hAnsi="Arial" w:eastAsia="Arial"/>
          <w:b w:val="0"/>
          <w:sz w:val="22"/>
        </w:rPr>
        <w:t>if he knew what you had said,</w:t>
      </w:r>
    </w:p>
    <w:p>
      <w:r>
        <w:rPr>
          <w:rFonts w:ascii="Arial" w:hAnsi="Arial" w:eastAsia="Arial"/>
          <w:b w:val="0"/>
          <w:sz w:val="22"/>
        </w:rPr>
        <w:t>but you come to me,</w:t>
      </w:r>
    </w:p>
    <w:p>
      <w:r>
        <w:rPr>
          <w:rFonts w:ascii="Arial" w:hAnsi="Arial" w:eastAsia="Arial"/>
          <w:b w:val="0"/>
          <w:sz w:val="22"/>
        </w:rPr>
        <w:t>and I hold you,</w:t>
      </w:r>
    </w:p>
    <w:p>
      <w:r>
        <w:rPr>
          <w:rFonts w:ascii="Arial" w:hAnsi="Arial" w:eastAsia="Arial"/>
          <w:b w:val="0"/>
          <w:sz w:val="22"/>
        </w:rPr>
        <w:t>and you look at me and you have my sympathy,</w:t>
      </w:r>
    </w:p>
    <w:p>
      <w:r>
        <w:rPr>
          <w:rFonts w:ascii="Arial" w:hAnsi="Arial" w:eastAsia="Arial"/>
          <w:b w:val="0"/>
          <w:sz w:val="22"/>
        </w:rPr>
        <w:t>and you try to kiss me,</w:t>
      </w:r>
    </w:p>
    <w:p>
      <w:r>
        <w:rPr>
          <w:rFonts w:ascii="Arial" w:hAnsi="Arial" w:eastAsia="Arial"/>
          <w:b w:val="0"/>
          <w:sz w:val="22"/>
        </w:rPr>
        <w:t>and it is not what I have come for despite your beauty,</w:t>
      </w:r>
    </w:p>
    <w:p>
      <w:r>
        <w:rPr>
          <w:rFonts w:ascii="Arial" w:hAnsi="Arial" w:eastAsia="Arial"/>
          <w:b w:val="0"/>
          <w:sz w:val="22"/>
        </w:rPr>
        <w:t>oh, no, please do not tempt me,</w:t>
      </w:r>
    </w:p>
    <w:p>
      <w:r>
        <w:rPr>
          <w:rFonts w:ascii="Arial" w:hAnsi="Arial" w:eastAsia="Arial"/>
          <w:b w:val="0"/>
          <w:sz w:val="22"/>
        </w:rPr>
        <w:t>because it would not be right,</w:t>
      </w:r>
    </w:p>
    <w:p>
      <w:r>
        <w:rPr>
          <w:rFonts w:ascii="Arial" w:hAnsi="Arial" w:eastAsia="Arial"/>
          <w:b w:val="0"/>
          <w:sz w:val="22"/>
        </w:rPr>
        <w:t>and it will not soften your tears,</w:t>
      </w:r>
    </w:p>
    <w:p>
      <w:r>
        <w:rPr>
          <w:rFonts w:ascii="Arial" w:hAnsi="Arial" w:eastAsia="Arial"/>
          <w:b w:val="0"/>
          <w:sz w:val="22"/>
        </w:rPr>
        <w:t>or put anything right,</w:t>
      </w:r>
    </w:p>
    <w:p>
      <w:r>
        <w:rPr>
          <w:rFonts w:ascii="Arial" w:hAnsi="Arial" w:eastAsia="Arial"/>
          <w:b w:val="0"/>
          <w:sz w:val="22"/>
        </w:rPr>
        <w:t>and I can only listen,</w:t>
      </w:r>
    </w:p>
    <w:p>
      <w:r>
        <w:rPr>
          <w:rFonts w:ascii="Arial" w:hAnsi="Arial" w:eastAsia="Arial"/>
          <w:b w:val="0"/>
          <w:sz w:val="22"/>
        </w:rPr>
        <w:t>and hold you and try to repair,</w:t>
      </w:r>
    </w:p>
    <w:p>
      <w:r>
        <w:rPr>
          <w:rFonts w:ascii="Arial" w:hAnsi="Arial" w:eastAsia="Arial"/>
          <w:b w:val="0"/>
          <w:sz w:val="22"/>
        </w:rPr>
        <w:t>the broken pieces of your love life,</w:t>
      </w:r>
    </w:p>
    <w:p>
      <w:r>
        <w:rPr>
          <w:rFonts w:ascii="Arial" w:hAnsi="Arial" w:eastAsia="Arial"/>
          <w:b w:val="0"/>
          <w:sz w:val="22"/>
        </w:rPr>
        <w:t>and I can only offer you good advice,</w:t>
      </w:r>
    </w:p>
    <w:p>
      <w:r>
        <w:rPr>
          <w:rFonts w:ascii="Arial" w:hAnsi="Arial" w:eastAsia="Arial"/>
          <w:b w:val="0"/>
          <w:sz w:val="22"/>
        </w:rPr>
        <w:t>and you tell me he has belittled you,</w:t>
      </w:r>
    </w:p>
    <w:p>
      <w:r>
        <w:rPr>
          <w:rFonts w:ascii="Arial" w:hAnsi="Arial" w:eastAsia="Arial"/>
          <w:b w:val="0"/>
          <w:sz w:val="22"/>
        </w:rPr>
        <w:t>and mentally abused you,</w:t>
      </w:r>
    </w:p>
    <w:p>
      <w:r>
        <w:rPr>
          <w:rFonts w:ascii="Arial" w:hAnsi="Arial" w:eastAsia="Arial"/>
          <w:b w:val="0"/>
          <w:sz w:val="22"/>
        </w:rPr>
        <w:t>and I empathise and I sympathise,</w:t>
      </w:r>
    </w:p>
    <w:p>
      <w:r>
        <w:rPr>
          <w:rFonts w:ascii="Arial" w:hAnsi="Arial" w:eastAsia="Arial"/>
          <w:b w:val="0"/>
          <w:sz w:val="22"/>
        </w:rPr>
        <w:t>and I will try to make you see sense,</w:t>
      </w:r>
    </w:p>
    <w:p>
      <w:r>
        <w:rPr>
          <w:rFonts w:ascii="Arial" w:hAnsi="Arial" w:eastAsia="Arial"/>
          <w:b w:val="0"/>
          <w:sz w:val="22"/>
        </w:rPr>
        <w:t>but I realise,</w:t>
      </w:r>
    </w:p>
    <w:p>
      <w:r>
        <w:rPr>
          <w:rFonts w:ascii="Arial" w:hAnsi="Arial" w:eastAsia="Arial"/>
          <w:b w:val="0"/>
          <w:sz w:val="22"/>
        </w:rPr>
        <w:t>that maybe you never will,</w:t>
      </w:r>
    </w:p>
    <w:p>
      <w:r>
        <w:rPr>
          <w:rFonts w:ascii="Arial" w:hAnsi="Arial" w:eastAsia="Arial"/>
          <w:b w:val="0"/>
          <w:sz w:val="22"/>
        </w:rPr>
        <w:t>and he will from his brutal ways never repent,</w:t>
      </w:r>
    </w:p>
    <w:p>
      <w:r>
        <w:rPr>
          <w:rFonts w:ascii="Arial" w:hAnsi="Arial" w:eastAsia="Arial"/>
          <w:b w:val="0"/>
          <w:sz w:val="22"/>
        </w:rPr>
        <w:t>and though you are intelligent,</w:t>
      </w:r>
    </w:p>
    <w:p>
      <w:r>
        <w:rPr>
          <w:rFonts w:ascii="Arial" w:hAnsi="Arial" w:eastAsia="Arial"/>
          <w:b w:val="0"/>
          <w:sz w:val="22"/>
        </w:rPr>
        <w:t>you are emotionally unwise,</w:t>
      </w:r>
    </w:p>
    <w:p>
      <w:r>
        <w:rPr>
          <w:rFonts w:ascii="Arial" w:hAnsi="Arial" w:eastAsia="Arial"/>
          <w:b w:val="0"/>
          <w:sz w:val="22"/>
        </w:rPr>
        <w:t>and no matter the tears,</w:t>
      </w:r>
    </w:p>
    <w:p>
      <w:r>
        <w:rPr>
          <w:rFonts w:ascii="Arial" w:hAnsi="Arial" w:eastAsia="Arial"/>
          <w:b w:val="0"/>
          <w:sz w:val="22"/>
        </w:rPr>
        <w:t>whatever I say,</w:t>
      </w:r>
    </w:p>
    <w:p>
      <w:r>
        <w:rPr>
          <w:rFonts w:ascii="Arial" w:hAnsi="Arial" w:eastAsia="Arial"/>
          <w:b w:val="0"/>
          <w:sz w:val="22"/>
        </w:rPr>
        <w:t>it will probably not be right,</w:t>
      </w:r>
    </w:p>
    <w:p>
      <w:r>
        <w:rPr>
          <w:rFonts w:ascii="Arial" w:hAnsi="Arial" w:eastAsia="Arial"/>
          <w:b w:val="0"/>
          <w:sz w:val="22"/>
        </w:rPr>
        <w:t>oh, what a night,</w:t>
      </w:r>
    </w:p>
    <w:p>
      <w:r>
        <w:rPr>
          <w:rFonts w:ascii="Arial" w:hAnsi="Arial" w:eastAsia="Arial"/>
          <w:b w:val="0"/>
          <w:sz w:val="22"/>
        </w:rPr>
        <w:t>heartbreak and agony,</w:t>
      </w:r>
    </w:p>
    <w:p>
      <w:r>
        <w:rPr>
          <w:rFonts w:ascii="Arial" w:hAnsi="Arial" w:eastAsia="Arial"/>
          <w:b w:val="0"/>
          <w:sz w:val="22"/>
        </w:rPr>
        <w:t>and the painful struggle to try to make you see sense,</w:t>
      </w:r>
    </w:p>
    <w:p>
      <w:r>
        <w:rPr>
          <w:rFonts w:ascii="Arial" w:hAnsi="Arial" w:eastAsia="Arial"/>
          <w:b w:val="0"/>
          <w:sz w:val="22"/>
        </w:rPr>
        <w:t>and to try to help you find the light,</w:t>
      </w:r>
    </w:p>
    <w:p>
      <w:r>
        <w:rPr>
          <w:rFonts w:ascii="Arial" w:hAnsi="Arial" w:eastAsia="Arial"/>
          <w:b w:val="0"/>
          <w:sz w:val="22"/>
        </w:rPr>
        <w:t>to try to inspire an epiphany,</w:t>
      </w:r>
    </w:p>
    <w:p>
      <w:r>
        <w:rPr>
          <w:rFonts w:ascii="Arial" w:hAnsi="Arial" w:eastAsia="Arial"/>
          <w:b w:val="0"/>
          <w:sz w:val="22"/>
        </w:rPr>
        <w:t>to help you come to your senses,</w:t>
      </w:r>
    </w:p>
    <w:p>
      <w:r>
        <w:rPr>
          <w:rFonts w:ascii="Arial" w:hAnsi="Arial" w:eastAsia="Arial"/>
          <w:b w:val="0"/>
          <w:sz w:val="22"/>
        </w:rPr>
        <w:t>to try to help you escape,</w:t>
      </w:r>
    </w:p>
    <w:p>
      <w:r>
        <w:rPr>
          <w:rFonts w:ascii="Arial" w:hAnsi="Arial" w:eastAsia="Arial"/>
          <w:b w:val="0"/>
          <w:sz w:val="22"/>
        </w:rPr>
        <w:t>from the vicious cycle that you tell me is your life.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