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Positivity</w:t>
      </w:r>
    </w:p>
    <w:p/>
    <w:p>
      <w:r>
        <w:rPr>
          <w:rFonts w:ascii="Arial" w:hAnsi="Arial" w:eastAsia="Arial"/>
          <w:b w:val="0"/>
          <w:sz w:val="22"/>
        </w:rPr>
        <w:t>A fairy-tale,</w:t>
      </w:r>
    </w:p>
    <w:p>
      <w:r>
        <w:rPr>
          <w:rFonts w:ascii="Arial" w:hAnsi="Arial" w:eastAsia="Arial"/>
          <w:b w:val="0"/>
          <w:sz w:val="22"/>
        </w:rPr>
        <w:t>a dream,</w:t>
      </w:r>
    </w:p>
    <w:p>
      <w:r>
        <w:rPr>
          <w:rFonts w:ascii="Arial" w:hAnsi="Arial" w:eastAsia="Arial"/>
          <w:b w:val="0"/>
          <w:sz w:val="22"/>
        </w:rPr>
        <w:t>it should not be,</w:t>
      </w:r>
    </w:p>
    <w:p>
      <w:r>
        <w:rPr>
          <w:rFonts w:ascii="Arial" w:hAnsi="Arial" w:eastAsia="Arial"/>
          <w:b w:val="0"/>
          <w:sz w:val="22"/>
        </w:rPr>
        <w:t>happiness and positivity,</w:t>
      </w:r>
    </w:p>
    <w:p>
      <w:r>
        <w:rPr>
          <w:rFonts w:ascii="Arial" w:hAnsi="Arial" w:eastAsia="Arial"/>
          <w:b w:val="0"/>
          <w:sz w:val="22"/>
        </w:rPr>
        <w:t>it can change the world,</w:t>
      </w:r>
    </w:p>
    <w:p>
      <w:r>
        <w:rPr>
          <w:rFonts w:ascii="Arial" w:hAnsi="Arial" w:eastAsia="Arial"/>
          <w:b w:val="0"/>
          <w:sz w:val="22"/>
        </w:rPr>
        <w:t>it can make a better you and me,</w:t>
      </w:r>
    </w:p>
    <w:p>
      <w:r>
        <w:rPr>
          <w:rFonts w:ascii="Arial" w:hAnsi="Arial" w:eastAsia="Arial"/>
          <w:b w:val="0"/>
          <w:sz w:val="22"/>
        </w:rPr>
        <w:t>so, give your all to those that you can,</w:t>
      </w:r>
    </w:p>
    <w:p>
      <w:r>
        <w:rPr>
          <w:rFonts w:ascii="Arial" w:hAnsi="Arial" w:eastAsia="Arial"/>
          <w:b w:val="0"/>
          <w:sz w:val="22"/>
        </w:rPr>
        <w:t>and encourage them, inspire them, and listen,</w:t>
      </w:r>
    </w:p>
    <w:p>
      <w:r>
        <w:rPr>
          <w:rFonts w:ascii="Arial" w:hAnsi="Arial" w:eastAsia="Arial"/>
          <w:b w:val="0"/>
          <w:sz w:val="22"/>
        </w:rPr>
        <w:t>and fill them with knowledge,</w:t>
      </w:r>
    </w:p>
    <w:p>
      <w:r>
        <w:rPr>
          <w:rFonts w:ascii="Arial" w:hAnsi="Arial" w:eastAsia="Arial"/>
          <w:b w:val="0"/>
          <w:sz w:val="22"/>
        </w:rPr>
        <w:t>and advise those in need,</w:t>
      </w:r>
    </w:p>
    <w:p>
      <w:r>
        <w:rPr>
          <w:rFonts w:ascii="Arial" w:hAnsi="Arial" w:eastAsia="Arial"/>
          <w:b w:val="0"/>
          <w:sz w:val="22"/>
        </w:rPr>
        <w:t>and educate them and help them understand,</w:t>
      </w:r>
    </w:p>
    <w:p>
      <w:r>
        <w:rPr>
          <w:rFonts w:ascii="Arial" w:hAnsi="Arial" w:eastAsia="Arial"/>
          <w:b w:val="0"/>
          <w:sz w:val="22"/>
        </w:rPr>
        <w:t>and give them more choices,</w:t>
      </w:r>
    </w:p>
    <w:p>
      <w:r>
        <w:rPr>
          <w:rFonts w:ascii="Arial" w:hAnsi="Arial" w:eastAsia="Arial"/>
          <w:b w:val="0"/>
          <w:sz w:val="22"/>
        </w:rPr>
        <w:t>and give them the choice to choose their own paths,</w:t>
      </w:r>
    </w:p>
    <w:p>
      <w:r>
        <w:rPr>
          <w:rFonts w:ascii="Arial" w:hAnsi="Arial" w:eastAsia="Arial"/>
          <w:b w:val="0"/>
          <w:sz w:val="22"/>
        </w:rPr>
        <w:t>and enable them with educated minds,</w:t>
      </w:r>
    </w:p>
    <w:p>
      <w:r>
        <w:rPr>
          <w:rFonts w:ascii="Arial" w:hAnsi="Arial" w:eastAsia="Arial"/>
          <w:b w:val="0"/>
          <w:sz w:val="22"/>
        </w:rPr>
        <w:t>to form their own well thought out plans,</w:t>
      </w:r>
    </w:p>
    <w:p>
      <w:r>
        <w:rPr>
          <w:rFonts w:ascii="Arial" w:hAnsi="Arial" w:eastAsia="Arial"/>
          <w:b w:val="0"/>
          <w:sz w:val="22"/>
        </w:rPr>
        <w:t>for with intellect,</w:t>
      </w:r>
    </w:p>
    <w:p>
      <w:r>
        <w:rPr>
          <w:rFonts w:ascii="Arial" w:hAnsi="Arial" w:eastAsia="Arial"/>
          <w:b w:val="0"/>
          <w:sz w:val="22"/>
        </w:rPr>
        <w:t>nothing is impossible and no plans are too grand,</w:t>
      </w:r>
    </w:p>
    <w:p>
      <w:r>
        <w:rPr>
          <w:rFonts w:ascii="Arial" w:hAnsi="Arial" w:eastAsia="Arial"/>
          <w:b w:val="0"/>
          <w:sz w:val="22"/>
        </w:rPr>
        <w:t>for with education,</w:t>
      </w:r>
    </w:p>
    <w:p>
      <w:r>
        <w:rPr>
          <w:rFonts w:ascii="Arial" w:hAnsi="Arial" w:eastAsia="Arial"/>
          <w:b w:val="0"/>
          <w:sz w:val="22"/>
        </w:rPr>
        <w:t>step by step you can build a nation,</w:t>
      </w:r>
    </w:p>
    <w:p>
      <w:r>
        <w:rPr>
          <w:rFonts w:ascii="Arial" w:hAnsi="Arial" w:eastAsia="Arial"/>
          <w:b w:val="0"/>
          <w:sz w:val="22"/>
        </w:rPr>
        <w:t>a nation of intellect,</w:t>
      </w:r>
    </w:p>
    <w:p>
      <w:r>
        <w:rPr>
          <w:rFonts w:ascii="Arial" w:hAnsi="Arial" w:eastAsia="Arial"/>
          <w:b w:val="0"/>
          <w:sz w:val="22"/>
        </w:rPr>
        <w:t>a nation of intellect and a caring world,</w:t>
      </w:r>
    </w:p>
    <w:p>
      <w:r>
        <w:rPr>
          <w:rFonts w:ascii="Arial" w:hAnsi="Arial" w:eastAsia="Arial"/>
          <w:b w:val="0"/>
          <w:sz w:val="22"/>
        </w:rPr>
        <w:t>a world full of understanding,</w:t>
      </w:r>
    </w:p>
    <w:p>
      <w:r>
        <w:rPr>
          <w:rFonts w:ascii="Arial" w:hAnsi="Arial" w:eastAsia="Arial"/>
          <w:b w:val="0"/>
          <w:sz w:val="22"/>
        </w:rPr>
        <w:t>and full of love and full of compassion, that will shine bright,</w:t>
      </w:r>
    </w:p>
    <w:p>
      <w:r>
        <w:rPr>
          <w:rFonts w:ascii="Arial" w:hAnsi="Arial" w:eastAsia="Arial"/>
          <w:b w:val="0"/>
          <w:sz w:val="22"/>
        </w:rPr>
        <w:t>and that will help dispel the darkness in the world,</w:t>
      </w:r>
    </w:p>
    <w:p>
      <w:r>
        <w:rPr>
          <w:rFonts w:ascii="Arial" w:hAnsi="Arial" w:eastAsia="Arial"/>
          <w:b w:val="0"/>
          <w:sz w:val="22"/>
        </w:rPr>
        <w:t>through education,</w:t>
      </w:r>
    </w:p>
    <w:p>
      <w:r>
        <w:rPr>
          <w:rFonts w:ascii="Arial" w:hAnsi="Arial" w:eastAsia="Arial"/>
          <w:b w:val="0"/>
          <w:sz w:val="22"/>
        </w:rPr>
        <w:t>for through education, comes the betterment of man.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