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Politeness and beauty</w:t>
      </w:r>
    </w:p>
    <w:p/>
    <w:p>
      <w:r>
        <w:rPr>
          <w:rFonts w:ascii="Arial" w:hAnsi="Arial" w:eastAsia="Arial"/>
          <w:b w:val="0"/>
          <w:sz w:val="22"/>
        </w:rPr>
        <w:t>Politeness and beauty,</w:t>
      </w:r>
    </w:p>
    <w:p>
      <w:r>
        <w:rPr>
          <w:rFonts w:ascii="Arial" w:hAnsi="Arial" w:eastAsia="Arial"/>
          <w:b w:val="0"/>
          <w:sz w:val="22"/>
        </w:rPr>
        <w:t>civility,</w:t>
      </w:r>
    </w:p>
    <w:p>
      <w:r>
        <w:rPr>
          <w:rFonts w:ascii="Arial" w:hAnsi="Arial" w:eastAsia="Arial"/>
          <w:b w:val="0"/>
          <w:sz w:val="22"/>
        </w:rPr>
        <w:t>tranquillity,</w:t>
      </w:r>
    </w:p>
    <w:p>
      <w:r>
        <w:rPr>
          <w:rFonts w:ascii="Arial" w:hAnsi="Arial" w:eastAsia="Arial"/>
          <w:b w:val="0"/>
          <w:sz w:val="22"/>
        </w:rPr>
        <w:t>magnificence and majesty,</w:t>
      </w:r>
    </w:p>
    <w:p>
      <w:r>
        <w:rPr>
          <w:rFonts w:ascii="Arial" w:hAnsi="Arial" w:eastAsia="Arial"/>
          <w:b w:val="0"/>
          <w:sz w:val="22"/>
        </w:rPr>
        <w:t>out for a walk, saying hello to the people that I meet,</w:t>
      </w:r>
    </w:p>
    <w:p>
      <w:r>
        <w:rPr>
          <w:rFonts w:ascii="Arial" w:hAnsi="Arial" w:eastAsia="Arial"/>
          <w:b w:val="0"/>
          <w:sz w:val="22"/>
        </w:rPr>
        <w:t>as a wave of calm, it fills me,</w:t>
      </w:r>
    </w:p>
    <w:p>
      <w:r>
        <w:rPr>
          <w:rFonts w:ascii="Arial" w:hAnsi="Arial" w:eastAsia="Arial"/>
          <w:b w:val="0"/>
          <w:sz w:val="22"/>
        </w:rPr>
        <w:t>and in me, there is a feeling of inspiration,</w:t>
      </w:r>
    </w:p>
    <w:p>
      <w:r>
        <w:rPr>
          <w:rFonts w:ascii="Arial" w:hAnsi="Arial" w:eastAsia="Arial"/>
          <w:b w:val="0"/>
          <w:sz w:val="22"/>
        </w:rPr>
        <w:t>inspired by beauty,</w:t>
      </w:r>
    </w:p>
    <w:p>
      <w:r>
        <w:rPr>
          <w:rFonts w:ascii="Arial" w:hAnsi="Arial" w:eastAsia="Arial"/>
          <w:b w:val="0"/>
          <w:sz w:val="22"/>
        </w:rPr>
        <w:t>and a stillness,</w:t>
      </w:r>
    </w:p>
    <w:p>
      <w:r>
        <w:rPr>
          <w:rFonts w:ascii="Arial" w:hAnsi="Arial" w:eastAsia="Arial"/>
          <w:b w:val="0"/>
          <w:sz w:val="22"/>
        </w:rPr>
        <w:t>a feeling of wonderment,</w:t>
      </w:r>
    </w:p>
    <w:p>
      <w:r>
        <w:rPr>
          <w:rFonts w:ascii="Arial" w:hAnsi="Arial" w:eastAsia="Arial"/>
          <w:b w:val="0"/>
          <w:sz w:val="22"/>
        </w:rPr>
        <w:t>a feeling of hope,</w:t>
      </w:r>
    </w:p>
    <w:p>
      <w:r>
        <w:rPr>
          <w:rFonts w:ascii="Arial" w:hAnsi="Arial" w:eastAsia="Arial"/>
          <w:b w:val="0"/>
          <w:sz w:val="22"/>
        </w:rPr>
        <w:t>a feeling of the wonders of what could be,</w:t>
      </w:r>
    </w:p>
    <w:p>
      <w:r>
        <w:rPr>
          <w:rFonts w:ascii="Arial" w:hAnsi="Arial" w:eastAsia="Arial"/>
          <w:b w:val="0"/>
          <w:sz w:val="22"/>
        </w:rPr>
        <w:t>a feeling of oneness,</w:t>
      </w:r>
    </w:p>
    <w:p>
      <w:r>
        <w:rPr>
          <w:rFonts w:ascii="Arial" w:hAnsi="Arial" w:eastAsia="Arial"/>
          <w:b w:val="0"/>
          <w:sz w:val="22"/>
        </w:rPr>
        <w:t>upon a path to who knows where,</w:t>
      </w:r>
    </w:p>
    <w:p>
      <w:r>
        <w:rPr>
          <w:rFonts w:ascii="Arial" w:hAnsi="Arial" w:eastAsia="Arial"/>
          <w:b w:val="0"/>
          <w:sz w:val="22"/>
        </w:rPr>
        <w:t>but I do not care,</w:t>
      </w:r>
    </w:p>
    <w:p>
      <w:r>
        <w:rPr>
          <w:rFonts w:ascii="Arial" w:hAnsi="Arial" w:eastAsia="Arial"/>
          <w:b w:val="0"/>
          <w:sz w:val="22"/>
        </w:rPr>
        <w:t>for everywhere I go there is beauty,</w:t>
      </w:r>
    </w:p>
    <w:p>
      <w:r>
        <w:rPr>
          <w:rFonts w:ascii="Arial" w:hAnsi="Arial" w:eastAsia="Arial"/>
          <w:b w:val="0"/>
          <w:sz w:val="22"/>
        </w:rPr>
        <w:t>everywhere I go there is beauty,</w:t>
      </w:r>
    </w:p>
    <w:p>
      <w:r>
        <w:rPr>
          <w:rFonts w:ascii="Arial" w:hAnsi="Arial" w:eastAsia="Arial"/>
          <w:b w:val="0"/>
          <w:sz w:val="22"/>
        </w:rPr>
        <w:t>and what I see,</w:t>
      </w:r>
    </w:p>
    <w:p>
      <w:r>
        <w:rPr>
          <w:rFonts w:ascii="Arial" w:hAnsi="Arial" w:eastAsia="Arial"/>
          <w:b w:val="0"/>
          <w:sz w:val="22"/>
        </w:rPr>
        <w:t>how it inspires me,</w:t>
      </w:r>
    </w:p>
    <w:p>
      <w:r>
        <w:rPr>
          <w:rFonts w:ascii="Arial" w:hAnsi="Arial" w:eastAsia="Arial"/>
          <w:b w:val="0"/>
          <w:sz w:val="22"/>
        </w:rPr>
        <w:t>how it inspires me,</w:t>
      </w:r>
    </w:p>
    <w:p>
      <w:r>
        <w:rPr>
          <w:rFonts w:ascii="Arial" w:hAnsi="Arial" w:eastAsia="Arial"/>
          <w:b w:val="0"/>
          <w:sz w:val="22"/>
        </w:rPr>
        <w:t>and lifts me as if to heaven,</w:t>
      </w:r>
    </w:p>
    <w:p>
      <w:r>
        <w:rPr>
          <w:rFonts w:ascii="Arial" w:hAnsi="Arial" w:eastAsia="Arial"/>
          <w:b w:val="0"/>
          <w:sz w:val="22"/>
        </w:rPr>
        <w:t>as upon the Earth I walk,</w:t>
      </w:r>
    </w:p>
    <w:p>
      <w:r>
        <w:rPr>
          <w:rFonts w:ascii="Arial" w:hAnsi="Arial" w:eastAsia="Arial"/>
          <w:b w:val="0"/>
          <w:sz w:val="22"/>
        </w:rPr>
        <w:t>I meet many who are as delighted by nature as me,</w:t>
      </w:r>
    </w:p>
    <w:p>
      <w:r>
        <w:rPr>
          <w:rFonts w:ascii="Arial" w:hAnsi="Arial" w:eastAsia="Arial"/>
          <w:b w:val="0"/>
          <w:sz w:val="22"/>
        </w:rPr>
        <w:t>and in whom I talk, there is happiness and wonderment,</w:t>
      </w:r>
    </w:p>
    <w:p>
      <w:r>
        <w:rPr>
          <w:rFonts w:ascii="Arial" w:hAnsi="Arial" w:eastAsia="Arial"/>
          <w:b w:val="0"/>
          <w:sz w:val="22"/>
        </w:rPr>
        <w:t>and how heart-warming it is to see,</w:t>
      </w:r>
    </w:p>
    <w:p>
      <w:r>
        <w:rPr>
          <w:rFonts w:ascii="Arial" w:hAnsi="Arial" w:eastAsia="Arial"/>
          <w:b w:val="0"/>
          <w:sz w:val="22"/>
        </w:rPr>
        <w:t>so many happy faces, far away from the anger,</w:t>
      </w:r>
    </w:p>
    <w:p>
      <w:r>
        <w:rPr>
          <w:rFonts w:ascii="Arial" w:hAnsi="Arial" w:eastAsia="Arial"/>
          <w:b w:val="0"/>
          <w:sz w:val="22"/>
        </w:rPr>
        <w:t>and the frustration that so many people feel in society,</w:t>
      </w:r>
    </w:p>
    <w:p>
      <w:r>
        <w:rPr>
          <w:rFonts w:ascii="Arial" w:hAnsi="Arial" w:eastAsia="Arial"/>
          <w:b w:val="0"/>
          <w:sz w:val="22"/>
        </w:rPr>
        <w:t>and how grand the scheme of things,</w:t>
      </w:r>
    </w:p>
    <w:p>
      <w:r>
        <w:rPr>
          <w:rFonts w:ascii="Arial" w:hAnsi="Arial" w:eastAsia="Arial"/>
          <w:b w:val="0"/>
          <w:sz w:val="22"/>
        </w:rPr>
        <w:t>how grand,</w:t>
      </w:r>
    </w:p>
    <w:p>
      <w:r>
        <w:rPr>
          <w:rFonts w:ascii="Arial" w:hAnsi="Arial" w:eastAsia="Arial"/>
          <w:b w:val="0"/>
          <w:sz w:val="22"/>
        </w:rPr>
        <w:t>how grand the scheme of things,</w:t>
      </w:r>
    </w:p>
    <w:p>
      <w:r>
        <w:rPr>
          <w:rFonts w:ascii="Arial" w:hAnsi="Arial" w:eastAsia="Arial"/>
          <w:b w:val="0"/>
          <w:sz w:val="22"/>
        </w:rPr>
        <w:t>that lay before me in their majesty,</w:t>
      </w:r>
    </w:p>
    <w:p>
      <w:r>
        <w:rPr>
          <w:rFonts w:ascii="Arial" w:hAnsi="Arial" w:eastAsia="Arial"/>
          <w:b w:val="0"/>
          <w:sz w:val="22"/>
        </w:rPr>
        <w:t>and how varied the magical creations,</w:t>
      </w:r>
    </w:p>
    <w:p>
      <w:r>
        <w:rPr>
          <w:rFonts w:ascii="Arial" w:hAnsi="Arial" w:eastAsia="Arial"/>
          <w:b w:val="0"/>
          <w:sz w:val="22"/>
        </w:rPr>
        <w:t>the magical creations,</w:t>
      </w:r>
    </w:p>
    <w:p>
      <w:r>
        <w:rPr>
          <w:rFonts w:ascii="Arial" w:hAnsi="Arial" w:eastAsia="Arial"/>
          <w:b w:val="0"/>
          <w:sz w:val="22"/>
        </w:rPr>
        <w:t>that have taken so long to evolve,</w:t>
      </w:r>
    </w:p>
    <w:p>
      <w:r>
        <w:rPr>
          <w:rFonts w:ascii="Arial" w:hAnsi="Arial" w:eastAsia="Arial"/>
          <w:b w:val="0"/>
          <w:sz w:val="22"/>
        </w:rPr>
        <w:t>and oh, what great complexity,</w:t>
      </w:r>
    </w:p>
    <w:p>
      <w:r>
        <w:rPr>
          <w:rFonts w:ascii="Arial" w:hAnsi="Arial" w:eastAsia="Arial"/>
          <w:b w:val="0"/>
          <w:sz w:val="22"/>
        </w:rPr>
        <w:t>oh, what great complexities,</w:t>
      </w:r>
    </w:p>
    <w:p>
      <w:r>
        <w:rPr>
          <w:rFonts w:ascii="Arial" w:hAnsi="Arial" w:eastAsia="Arial"/>
          <w:b w:val="0"/>
          <w:sz w:val="22"/>
        </w:rPr>
        <w:t>that thrill me,</w:t>
      </w:r>
    </w:p>
    <w:p>
      <w:r>
        <w:rPr>
          <w:rFonts w:ascii="Arial" w:hAnsi="Arial" w:eastAsia="Arial"/>
          <w:b w:val="0"/>
          <w:sz w:val="22"/>
        </w:rPr>
        <w:t>and whenever I see something new,</w:t>
      </w:r>
    </w:p>
    <w:p>
      <w:r>
        <w:rPr>
          <w:rFonts w:ascii="Arial" w:hAnsi="Arial" w:eastAsia="Arial"/>
          <w:b w:val="0"/>
          <w:sz w:val="22"/>
        </w:rPr>
        <w:t>how my imagination,</w:t>
      </w:r>
    </w:p>
    <w:p>
      <w:r>
        <w:rPr>
          <w:rFonts w:ascii="Arial" w:hAnsi="Arial" w:eastAsia="Arial"/>
          <w:b w:val="0"/>
          <w:sz w:val="22"/>
        </w:rPr>
        <w:t>is captured by fascination,</w:t>
      </w:r>
    </w:p>
    <w:p>
      <w:r>
        <w:rPr>
          <w:rFonts w:ascii="Arial" w:hAnsi="Arial" w:eastAsia="Arial"/>
          <w:b w:val="0"/>
          <w:sz w:val="22"/>
        </w:rPr>
        <w:t>and of the wonders of the world,</w:t>
      </w:r>
    </w:p>
    <w:p>
      <w:r>
        <w:rPr>
          <w:rFonts w:ascii="Arial" w:hAnsi="Arial" w:eastAsia="Arial"/>
          <w:b w:val="0"/>
          <w:sz w:val="22"/>
        </w:rPr>
        <w:t>how wonderfully,</w:t>
      </w:r>
    </w:p>
    <w:p>
      <w:r>
        <w:rPr>
          <w:rFonts w:ascii="Arial" w:hAnsi="Arial" w:eastAsia="Arial"/>
          <w:b w:val="0"/>
          <w:sz w:val="22"/>
        </w:rPr>
        <w:t>what I see reflects in my eyes,</w:t>
      </w:r>
    </w:p>
    <w:p>
      <w:r>
        <w:rPr>
          <w:rFonts w:ascii="Arial" w:hAnsi="Arial" w:eastAsia="Arial"/>
          <w:b w:val="0"/>
          <w:sz w:val="22"/>
        </w:rPr>
        <w:t>and how much beauty there is to see,</w:t>
      </w:r>
    </w:p>
    <w:p>
      <w:r>
        <w:rPr>
          <w:rFonts w:ascii="Arial" w:hAnsi="Arial" w:eastAsia="Arial"/>
          <w:b w:val="0"/>
          <w:sz w:val="22"/>
        </w:rPr>
        <w:t>and what magic there is,</w:t>
      </w:r>
    </w:p>
    <w:p>
      <w:r>
        <w:rPr>
          <w:rFonts w:ascii="Arial" w:hAnsi="Arial" w:eastAsia="Arial"/>
          <w:b w:val="0"/>
          <w:sz w:val="22"/>
        </w:rPr>
        <w:t>around every corner,</w:t>
      </w:r>
    </w:p>
    <w:p>
      <w:r>
        <w:rPr>
          <w:rFonts w:ascii="Arial" w:hAnsi="Arial" w:eastAsia="Arial"/>
          <w:b w:val="0"/>
          <w:sz w:val="22"/>
        </w:rPr>
        <w:t>and how I wish I was a magician,</w:t>
      </w:r>
    </w:p>
    <w:p>
      <w:r>
        <w:rPr>
          <w:rFonts w:ascii="Arial" w:hAnsi="Arial" w:eastAsia="Arial"/>
          <w:b w:val="0"/>
          <w:sz w:val="22"/>
        </w:rPr>
        <w:t>a magician who was able to capture and create,</w:t>
      </w:r>
    </w:p>
    <w:p>
      <w:r>
        <w:rPr>
          <w:rFonts w:ascii="Arial" w:hAnsi="Arial" w:eastAsia="Arial"/>
          <w:b w:val="0"/>
          <w:sz w:val="22"/>
        </w:rPr>
        <w:t>such glorious delights,</w:t>
      </w:r>
    </w:p>
    <w:p>
      <w:r>
        <w:rPr>
          <w:rFonts w:ascii="Arial" w:hAnsi="Arial" w:eastAsia="Arial"/>
          <w:b w:val="0"/>
          <w:sz w:val="22"/>
        </w:rPr>
        <w:t>that inspire me day and night,</w:t>
      </w:r>
    </w:p>
    <w:p>
      <w:r>
        <w:rPr>
          <w:rFonts w:ascii="Arial" w:hAnsi="Arial" w:eastAsia="Arial"/>
          <w:b w:val="0"/>
          <w:sz w:val="22"/>
        </w:rPr>
        <w:t>and that take me away,</w:t>
      </w:r>
    </w:p>
    <w:p>
      <w:r>
        <w:rPr>
          <w:rFonts w:ascii="Arial" w:hAnsi="Arial" w:eastAsia="Arial"/>
          <w:b w:val="0"/>
          <w:sz w:val="22"/>
        </w:rPr>
        <w:t>away from life's stresses,</w:t>
      </w:r>
    </w:p>
    <w:p>
      <w:r>
        <w:rPr>
          <w:rFonts w:ascii="Arial" w:hAnsi="Arial" w:eastAsia="Arial"/>
          <w:b w:val="0"/>
          <w:sz w:val="22"/>
        </w:rPr>
        <w:t>and life's miseries,</w:t>
      </w:r>
    </w:p>
    <w:p>
      <w:r>
        <w:rPr>
          <w:rFonts w:ascii="Arial" w:hAnsi="Arial" w:eastAsia="Arial"/>
          <w:b w:val="0"/>
          <w:sz w:val="22"/>
        </w:rPr>
        <w:t>and life's tragedies,</w:t>
      </w:r>
    </w:p>
    <w:p>
      <w:r>
        <w:rPr>
          <w:rFonts w:ascii="Arial" w:hAnsi="Arial" w:eastAsia="Arial"/>
          <w:b w:val="0"/>
          <w:sz w:val="22"/>
        </w:rPr>
        <w:t>and what a walk,</w:t>
      </w:r>
    </w:p>
    <w:p>
      <w:r>
        <w:rPr>
          <w:rFonts w:ascii="Arial" w:hAnsi="Arial" w:eastAsia="Arial"/>
          <w:b w:val="0"/>
          <w:sz w:val="22"/>
        </w:rPr>
        <w:t>with joy and lots of talk,</w:t>
      </w:r>
    </w:p>
    <w:p>
      <w:r>
        <w:rPr>
          <w:rFonts w:ascii="Arial" w:hAnsi="Arial" w:eastAsia="Arial"/>
          <w:b w:val="0"/>
          <w:sz w:val="22"/>
        </w:rPr>
        <w:t>and a picnic in the sunlight,</w:t>
      </w:r>
    </w:p>
    <w:p>
      <w:r>
        <w:rPr>
          <w:rFonts w:ascii="Arial" w:hAnsi="Arial" w:eastAsia="Arial"/>
          <w:b w:val="0"/>
          <w:sz w:val="22"/>
        </w:rPr>
        <w:t>in the sunlight under the trees.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