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Poem to the Earth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 to the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 to the land, O to the sea.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 to the earth that has brought me up and blessed me.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here I am upon where I stand.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out of nature’s firmament,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out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out of woman and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by chance a being with many choices,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many plans.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being created to learn, and educate,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wander and roam, and to be happy and sad,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feel every emotion and to grow,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some emotions already known,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others yet unknown,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love and to share,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be compassionate and to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learn to exist, to wonder at this,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such a wonderful gift,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whence did it come, and will we ever know?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we ever truly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how lucky we are to be blessed to live,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breathe in all the seasons,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feel all the sensations,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all the emotions in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rain, and the winter snows.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