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Please carry some clarity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Please carry some clarity,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carry some clarity to me across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beg of thee because I cannot clearly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lost, and I am no longer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 longer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bring me some clarity,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beg of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beg of thee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bring me some clarity and help guide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help guide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alas I am so confused and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know not when this lonely weary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the forest of ill content will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my broken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my broken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suffer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torn am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torn like never before and no matter which way I turn,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no light to guide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walk alone in pieces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clutching my shattered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clutching my shattered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