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Piety and sobriety</w:t>
      </w:r>
    </w:p>
    <w:p/>
    <w:p>
      <w:r>
        <w:rPr>
          <w:rFonts w:ascii="Arial" w:hAnsi="Arial" w:eastAsia="Arial"/>
          <w:b w:val="0"/>
          <w:sz w:val="22"/>
        </w:rPr>
        <w:t>Piety and sobriety,</w:t>
      </w:r>
    </w:p>
    <w:p>
      <w:r>
        <w:rPr>
          <w:rFonts w:ascii="Arial" w:hAnsi="Arial" w:eastAsia="Arial"/>
          <w:b w:val="0"/>
          <w:sz w:val="22"/>
        </w:rPr>
        <w:t>not for me,</w:t>
      </w:r>
    </w:p>
    <w:p>
      <w:r>
        <w:rPr>
          <w:rFonts w:ascii="Arial" w:hAnsi="Arial" w:eastAsia="Arial"/>
          <w:b w:val="0"/>
          <w:sz w:val="22"/>
        </w:rPr>
        <w:t>not for me,</w:t>
      </w:r>
    </w:p>
    <w:p>
      <w:r>
        <w:rPr>
          <w:rFonts w:ascii="Arial" w:hAnsi="Arial" w:eastAsia="Arial"/>
          <w:b w:val="0"/>
          <w:sz w:val="22"/>
        </w:rPr>
        <w:t>for I like to step forwards drunkenly,</w:t>
      </w:r>
    </w:p>
    <w:p>
      <w:r>
        <w:rPr>
          <w:rFonts w:ascii="Arial" w:hAnsi="Arial" w:eastAsia="Arial"/>
          <w:b w:val="0"/>
          <w:sz w:val="22"/>
        </w:rPr>
        <w:t>not always but sometimes,</w:t>
      </w:r>
    </w:p>
    <w:p>
      <w:r>
        <w:rPr>
          <w:rFonts w:ascii="Arial" w:hAnsi="Arial" w:eastAsia="Arial"/>
          <w:b w:val="0"/>
          <w:sz w:val="22"/>
        </w:rPr>
        <w:t>when the night and the telly has bored me silly,</w:t>
      </w:r>
    </w:p>
    <w:p>
      <w:r>
        <w:rPr>
          <w:rFonts w:ascii="Arial" w:hAnsi="Arial" w:eastAsia="Arial"/>
          <w:b w:val="0"/>
          <w:sz w:val="22"/>
        </w:rPr>
        <w:t>yes, I drink here, and I drink there,</w:t>
      </w:r>
    </w:p>
    <w:p>
      <w:r>
        <w:rPr>
          <w:rFonts w:ascii="Arial" w:hAnsi="Arial" w:eastAsia="Arial"/>
          <w:b w:val="0"/>
          <w:sz w:val="22"/>
        </w:rPr>
        <w:t>and I wander where I will,</w:t>
      </w:r>
    </w:p>
    <w:p>
      <w:r>
        <w:rPr>
          <w:rFonts w:ascii="Arial" w:hAnsi="Arial" w:eastAsia="Arial"/>
          <w:b w:val="0"/>
          <w:sz w:val="22"/>
        </w:rPr>
        <w:t>and I stagger everywhere eventually,</w:t>
      </w:r>
    </w:p>
    <w:p>
      <w:r>
        <w:rPr>
          <w:rFonts w:ascii="Arial" w:hAnsi="Arial" w:eastAsia="Arial"/>
          <w:b w:val="0"/>
          <w:sz w:val="22"/>
        </w:rPr>
        <w:t>and I see double most usually,</w:t>
      </w:r>
    </w:p>
    <w:p>
      <w:r>
        <w:rPr>
          <w:rFonts w:ascii="Arial" w:hAnsi="Arial" w:eastAsia="Arial"/>
          <w:b w:val="0"/>
          <w:sz w:val="22"/>
        </w:rPr>
        <w:t>but the problems of the world are so great,</w:t>
      </w:r>
    </w:p>
    <w:p>
      <w:r>
        <w:rPr>
          <w:rFonts w:ascii="Arial" w:hAnsi="Arial" w:eastAsia="Arial"/>
          <w:b w:val="0"/>
          <w:sz w:val="22"/>
        </w:rPr>
        <w:t>that I need some reprieve,</w:t>
      </w:r>
    </w:p>
    <w:p>
      <w:r>
        <w:rPr>
          <w:rFonts w:ascii="Arial" w:hAnsi="Arial" w:eastAsia="Arial"/>
          <w:b w:val="0"/>
          <w:sz w:val="22"/>
        </w:rPr>
        <w:t>I need to be somewhere else you see,</w:t>
      </w:r>
    </w:p>
    <w:p>
      <w:r>
        <w:rPr>
          <w:rFonts w:ascii="Arial" w:hAnsi="Arial" w:eastAsia="Arial"/>
          <w:b w:val="0"/>
          <w:sz w:val="22"/>
        </w:rPr>
        <w:t>because life,</w:t>
      </w:r>
    </w:p>
    <w:p>
      <w:r>
        <w:rPr>
          <w:rFonts w:ascii="Arial" w:hAnsi="Arial" w:eastAsia="Arial"/>
          <w:b w:val="0"/>
          <w:sz w:val="22"/>
        </w:rPr>
        <w:t>life it does get to me,</w:t>
      </w:r>
    </w:p>
    <w:p>
      <w:r>
        <w:rPr>
          <w:rFonts w:ascii="Arial" w:hAnsi="Arial" w:eastAsia="Arial"/>
          <w:b w:val="0"/>
          <w:sz w:val="22"/>
        </w:rPr>
        <w:t>it does get to me,</w:t>
      </w:r>
    </w:p>
    <w:p>
      <w:r>
        <w:rPr>
          <w:rFonts w:ascii="Arial" w:hAnsi="Arial" w:eastAsia="Arial"/>
          <w:b w:val="0"/>
          <w:sz w:val="22"/>
        </w:rPr>
        <w:t>and it tires me,</w:t>
      </w:r>
    </w:p>
    <w:p>
      <w:r>
        <w:rPr>
          <w:rFonts w:ascii="Arial" w:hAnsi="Arial" w:eastAsia="Arial"/>
          <w:b w:val="0"/>
          <w:sz w:val="22"/>
        </w:rPr>
        <w:t>with its monstrous monstrosities,</w:t>
      </w:r>
    </w:p>
    <w:p>
      <w:r>
        <w:rPr>
          <w:rFonts w:ascii="Arial" w:hAnsi="Arial" w:eastAsia="Arial"/>
          <w:b w:val="0"/>
          <w:sz w:val="22"/>
        </w:rPr>
        <w:t>and it’s boring inanities that play the devil with me,</w:t>
      </w:r>
    </w:p>
    <w:p>
      <w:r>
        <w:rPr>
          <w:rFonts w:ascii="Arial" w:hAnsi="Arial" w:eastAsia="Arial"/>
          <w:b w:val="0"/>
          <w:sz w:val="22"/>
        </w:rPr>
        <w:t>and I wish that life was easier,</w:t>
      </w:r>
    </w:p>
    <w:p>
      <w:r>
        <w:rPr>
          <w:rFonts w:ascii="Arial" w:hAnsi="Arial" w:eastAsia="Arial"/>
          <w:b w:val="0"/>
          <w:sz w:val="22"/>
        </w:rPr>
        <w:t>but unfortunately it seems never to be,</w:t>
      </w:r>
    </w:p>
    <w:p>
      <w:r>
        <w:rPr>
          <w:rFonts w:ascii="Arial" w:hAnsi="Arial" w:eastAsia="Arial"/>
          <w:b w:val="0"/>
          <w:sz w:val="22"/>
        </w:rPr>
        <w:t>and so, I like to step forwards drunkenly,</w:t>
      </w:r>
    </w:p>
    <w:p>
      <w:r>
        <w:rPr>
          <w:rFonts w:ascii="Arial" w:hAnsi="Arial" w:eastAsia="Arial"/>
          <w:b w:val="0"/>
          <w:sz w:val="22"/>
        </w:rPr>
        <w:t>not always but sometimes when there is company</w:t>
      </w:r>
    </w:p>
    <w:p>
      <w:r>
        <w:rPr>
          <w:rFonts w:ascii="Arial" w:hAnsi="Arial" w:eastAsia="Arial"/>
          <w:b w:val="0"/>
          <w:sz w:val="22"/>
        </w:rPr>
        <w:t>and I commiserate,</w:t>
      </w:r>
    </w:p>
    <w:p>
      <w:r>
        <w:rPr>
          <w:rFonts w:ascii="Arial" w:hAnsi="Arial" w:eastAsia="Arial"/>
          <w:b w:val="0"/>
          <w:sz w:val="22"/>
        </w:rPr>
        <w:t>with those who are suffering life’s miseries,</w:t>
      </w:r>
    </w:p>
    <w:p>
      <w:r>
        <w:rPr>
          <w:rFonts w:ascii="Arial" w:hAnsi="Arial" w:eastAsia="Arial"/>
          <w:b w:val="0"/>
          <w:sz w:val="22"/>
        </w:rPr>
        <w:t>and we keep each other company,</w:t>
      </w:r>
    </w:p>
    <w:p>
      <w:r>
        <w:rPr>
          <w:rFonts w:ascii="Arial" w:hAnsi="Arial" w:eastAsia="Arial"/>
          <w:b w:val="0"/>
          <w:sz w:val="22"/>
        </w:rPr>
        <w:t>and yes, I drink here, and I drink there,</w:t>
      </w:r>
    </w:p>
    <w:p>
      <w:r>
        <w:rPr>
          <w:rFonts w:ascii="Arial" w:hAnsi="Arial" w:eastAsia="Arial"/>
          <w:b w:val="0"/>
          <w:sz w:val="22"/>
        </w:rPr>
        <w:t>and I wander where I will,</w:t>
      </w:r>
    </w:p>
    <w:p>
      <w:r>
        <w:rPr>
          <w:rFonts w:ascii="Arial" w:hAnsi="Arial" w:eastAsia="Arial"/>
          <w:b w:val="0"/>
          <w:sz w:val="22"/>
        </w:rPr>
        <w:t>and I stagger everywhere eventually, lighter on my feet,</w:t>
      </w:r>
    </w:p>
    <w:p>
      <w:r>
        <w:rPr>
          <w:rFonts w:ascii="Arial" w:hAnsi="Arial" w:eastAsia="Arial"/>
          <w:b w:val="0"/>
          <w:sz w:val="22"/>
        </w:rPr>
        <w:t>with the world gone from my shoulders temporarily,</w:t>
      </w:r>
    </w:p>
    <w:p>
      <w:r>
        <w:rPr>
          <w:rFonts w:ascii="Arial" w:hAnsi="Arial" w:eastAsia="Arial"/>
          <w:b w:val="0"/>
          <w:sz w:val="22"/>
        </w:rPr>
        <w:t>until the morning,</w:t>
      </w:r>
    </w:p>
    <w:p>
      <w:r>
        <w:rPr>
          <w:rFonts w:ascii="Arial" w:hAnsi="Arial" w:eastAsia="Arial"/>
          <w:b w:val="0"/>
          <w:sz w:val="22"/>
        </w:rPr>
        <w:t>when a headache will come crashing down on me,</w:t>
      </w:r>
    </w:p>
    <w:p>
      <w:r>
        <w:rPr>
          <w:rFonts w:ascii="Arial" w:hAnsi="Arial" w:eastAsia="Arial"/>
          <w:b w:val="0"/>
          <w:sz w:val="22"/>
        </w:rPr>
        <w:t>and the world is as blurry as can be,</w:t>
      </w:r>
    </w:p>
    <w:p>
      <w:r>
        <w:rPr>
          <w:rFonts w:ascii="Arial" w:hAnsi="Arial" w:eastAsia="Arial"/>
          <w:b w:val="0"/>
          <w:sz w:val="22"/>
        </w:rPr>
        <w:t>and the stresses of the world are the same,</w:t>
      </w:r>
    </w:p>
    <w:p>
      <w:r>
        <w:rPr>
          <w:rFonts w:ascii="Arial" w:hAnsi="Arial" w:eastAsia="Arial"/>
          <w:b w:val="0"/>
          <w:sz w:val="22"/>
        </w:rPr>
        <w:t>but I have helped pay for someone's wages,</w:t>
      </w:r>
    </w:p>
    <w:p>
      <w:r>
        <w:rPr>
          <w:rFonts w:ascii="Arial" w:hAnsi="Arial" w:eastAsia="Arial"/>
          <w:b w:val="0"/>
          <w:sz w:val="22"/>
        </w:rPr>
        <w:t>and put a smile on their face,</w:t>
      </w:r>
    </w:p>
    <w:p>
      <w:r>
        <w:rPr>
          <w:rFonts w:ascii="Arial" w:hAnsi="Arial" w:eastAsia="Arial"/>
          <w:b w:val="0"/>
          <w:sz w:val="22"/>
        </w:rPr>
        <w:t>but in the morning my smile is replaced with a look of pain,</w:t>
      </w:r>
    </w:p>
    <w:p>
      <w:r>
        <w:rPr>
          <w:rFonts w:ascii="Arial" w:hAnsi="Arial" w:eastAsia="Arial"/>
          <w:b w:val="0"/>
          <w:sz w:val="22"/>
        </w:rPr>
        <w:t>and the world,</w:t>
      </w:r>
    </w:p>
    <w:p>
      <w:r>
        <w:rPr>
          <w:rFonts w:ascii="Arial" w:hAnsi="Arial" w:eastAsia="Arial"/>
          <w:b w:val="0"/>
          <w:sz w:val="22"/>
        </w:rPr>
        <w:t>the world sadly remains filled with its stresses, and unfortunately remains the same.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