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Picture</w:t>
      </w:r>
    </w:p>
    <w:p/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She was happy, when she saw it in the first place,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the picture of her father,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caught his likeness in such spectacular ways,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she smiled at the way he smiled and laughed,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looked lovingly,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at the lines on his face,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at the colour of his skin,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his skin so rugged but soft,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his nose so elegant in its pose,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in his eyes,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in his eyes his heart was captured with a light,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that sparkled so bright,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in her mind was his mind,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all the conversations that had taken place,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what a memory,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what a picture,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what skill used in the paints,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what an evocation of his being,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that lit up her face,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for in her eyes,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in her eyes he was alive,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she was ever grateful,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as the tears of joy,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tears of joy rolled down her face,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what a work of art it was,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what a work of art,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that captured her heart,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in the picture of her father,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the picture of her father,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that now takes his place.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