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Peace and quiet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Peace and quiet,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would be nice,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outside the sirens cry,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market traders shout,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sell their wares to the people walking 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what a life it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say to the cat,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cat,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is sat upon my lap,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quite content purrs loudly,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follows the birds up in the sky,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is the hustle and the bustle,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to be still,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have calm is a pleasure,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sadly,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far too quickly gone,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far too quickly gone,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blink of an eye.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