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Peace and love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so,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peace and love it flows with a flower in your hair,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peace and compassion in your head,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from out of the aftermath of battlefields,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from brutality, torture, war and death.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From Earthquakes and disaster zones,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from floods and places hurricane swept,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from populations ravaged by disease,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from famine and drought,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from mass shootings,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with the families of loved ones killed,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left depressed and bereft.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From the environmental disasters,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oil spills covering beaches and seabirds,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leaving their rotting corpses,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 ones that are still alive, distressed.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From mass deforestation,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from stabbings and acid attacks,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from the aftermath of homophobia,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xenophobia and racism,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from suicide bomb attacks,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from the innocent people that are killed and injured,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on pavements by cowardly terrorists,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innocent people brutally run over,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by cars and lorries in thirty seconds’, flat.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From the inhumane slaughter of animals,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 cutting off of sharks’ fins for medicine.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From the removal of rhinoceros’s horns,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 capture of other animals in traps.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From the sickening shooting of animals,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by tourists on safaris,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who pose next to dead elephants and lions for fun.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From the images taken after,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where they stand with a hand on their hips,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with smiles like Cheshire cats,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whilst cheerfully holding a gun.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From the dictatorships,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where freedom of expression is oppressed.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Where opposition members are spirited away and beaten,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sometimes never ever to be seen again.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if they are lucky,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sometimes returned to their families,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in a bloody and a broken mess.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sometimes,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without all their limbs complete,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with great tears of distress,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often with scars upon their bodies and minds,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carrying a trauma that will never mend.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But alas the day if it comes, that we have no humanity left.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Now, would not it be good,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if there were no more slaughter of animals for greed,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no senseless torturing of humans,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no brutality,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no perpetual war and death,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but better yet,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just permanent peace,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permanent peace and love instead.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