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Peace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Peace may it be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 it be upon you whenever you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 you find it wherever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 you always be at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find the soliloquy that you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peace it does not come often enough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peace is not as always as peaceful as you would 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peace is far too shattered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too shattered in this modern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peace will just let you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unlike war and disturbances which come far too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may peace be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 it be upon you whenever you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 you find it wherever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 you always be at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find the soliloquy that you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without peace what good is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can it ever possibly cope in this modern living,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modern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which insanity breeds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rapidity of the times that we 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this fast-paced suicidal living,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brings us to our knees so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is merciless more times than we care to remember,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will not let us have peace so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finding peace is a struggle,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peace how great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the escape from the insanity,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peace is a revelation,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peace it fires the imagination,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peace it is the best way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how you can exist properly,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properly without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mind cannot live without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destructive the lack of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lack of it it ruins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may it be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 it be upon you whenever you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what good is life without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good is another crazy person,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isn't this world crazy enough without more insanity?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