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Peace</w:t>
      </w:r>
    </w:p>
    <w:p/>
    <w:p>
      <w:r>
        <w:rPr>
          <w:rFonts w:ascii="Arial" w:hAnsi="Arial" w:eastAsia="Arial"/>
          <w:b w:val="0"/>
          <w:sz w:val="22"/>
        </w:rPr>
        <w:t>Peace, war,</w:t>
      </w:r>
    </w:p>
    <w:p>
      <w:r>
        <w:rPr>
          <w:rFonts w:ascii="Arial" w:hAnsi="Arial" w:eastAsia="Arial"/>
          <w:b w:val="0"/>
          <w:sz w:val="22"/>
        </w:rPr>
        <w:t>terror, sublimation,</w:t>
      </w:r>
    </w:p>
    <w:p>
      <w:r>
        <w:rPr>
          <w:rFonts w:ascii="Arial" w:hAnsi="Arial" w:eastAsia="Arial"/>
          <w:b w:val="0"/>
          <w:sz w:val="22"/>
        </w:rPr>
        <w:t>intimidation, confrontation,</w:t>
      </w:r>
    </w:p>
    <w:p>
      <w:r>
        <w:rPr>
          <w:rFonts w:ascii="Arial" w:hAnsi="Arial" w:eastAsia="Arial"/>
          <w:b w:val="0"/>
          <w:sz w:val="22"/>
        </w:rPr>
        <w:t>violence, and savage intents,</w:t>
      </w:r>
    </w:p>
    <w:p>
      <w:r>
        <w:rPr>
          <w:rFonts w:ascii="Arial" w:hAnsi="Arial" w:eastAsia="Arial"/>
          <w:b w:val="0"/>
          <w:sz w:val="22"/>
        </w:rPr>
        <w:t>and brutality, torture and cold-blooded deaths,</w:t>
      </w:r>
    </w:p>
    <w:p>
      <w:r>
        <w:rPr>
          <w:rFonts w:ascii="Arial" w:hAnsi="Arial" w:eastAsia="Arial"/>
          <w:b w:val="0"/>
          <w:sz w:val="22"/>
        </w:rPr>
        <w:t>and so many people who,</w:t>
      </w:r>
    </w:p>
    <w:p>
      <w:r>
        <w:rPr>
          <w:rFonts w:ascii="Arial" w:hAnsi="Arial" w:eastAsia="Arial"/>
          <w:b w:val="0"/>
          <w:sz w:val="22"/>
        </w:rPr>
        <w:t>with blood on their hands never repent,</w:t>
      </w:r>
    </w:p>
    <w:p>
      <w:r>
        <w:rPr>
          <w:rFonts w:ascii="Arial" w:hAnsi="Arial" w:eastAsia="Arial"/>
          <w:b w:val="0"/>
          <w:sz w:val="22"/>
        </w:rPr>
        <w:t>and sadly, far too many people are killed,</w:t>
      </w:r>
    </w:p>
    <w:p>
      <w:r>
        <w:rPr>
          <w:rFonts w:ascii="Arial" w:hAnsi="Arial" w:eastAsia="Arial"/>
          <w:b w:val="0"/>
          <w:sz w:val="22"/>
        </w:rPr>
        <w:t>for far too little cost, and oh, what great minds are lost,</w:t>
      </w:r>
    </w:p>
    <w:p>
      <w:r>
        <w:rPr>
          <w:rFonts w:ascii="Arial" w:hAnsi="Arial" w:eastAsia="Arial"/>
          <w:b w:val="0"/>
          <w:sz w:val="22"/>
        </w:rPr>
        <w:t>what great minds are lost because of war,</w:t>
      </w:r>
    </w:p>
    <w:p>
      <w:r>
        <w:rPr>
          <w:rFonts w:ascii="Arial" w:hAnsi="Arial" w:eastAsia="Arial"/>
          <w:b w:val="0"/>
          <w:sz w:val="22"/>
        </w:rPr>
        <w:t>and how many families are torn apart,</w:t>
      </w:r>
    </w:p>
    <w:p>
      <w:r>
        <w:rPr>
          <w:rFonts w:ascii="Arial" w:hAnsi="Arial" w:eastAsia="Arial"/>
          <w:b w:val="0"/>
          <w:sz w:val="22"/>
        </w:rPr>
        <w:t>and left suffering,</w:t>
      </w:r>
    </w:p>
    <w:p>
      <w:r>
        <w:rPr>
          <w:rFonts w:ascii="Arial" w:hAnsi="Arial" w:eastAsia="Arial"/>
          <w:b w:val="0"/>
          <w:sz w:val="22"/>
        </w:rPr>
        <w:t>in the seemingly unending struggle,</w:t>
      </w:r>
    </w:p>
    <w:p>
      <w:r>
        <w:rPr>
          <w:rFonts w:ascii="Arial" w:hAnsi="Arial" w:eastAsia="Arial"/>
          <w:b w:val="0"/>
          <w:sz w:val="22"/>
        </w:rPr>
        <w:t>over wealth and resources,</w:t>
      </w:r>
    </w:p>
    <w:p>
      <w:r>
        <w:rPr>
          <w:rFonts w:ascii="Arial" w:hAnsi="Arial" w:eastAsia="Arial"/>
          <w:b w:val="0"/>
          <w:sz w:val="22"/>
        </w:rPr>
        <w:t>and what for when there are enough resources for all,</w:t>
      </w:r>
    </w:p>
    <w:p>
      <w:r>
        <w:rPr>
          <w:rFonts w:ascii="Arial" w:hAnsi="Arial" w:eastAsia="Arial"/>
          <w:b w:val="0"/>
          <w:sz w:val="22"/>
        </w:rPr>
        <w:t>and how stupid it is,</w:t>
      </w:r>
    </w:p>
    <w:p>
      <w:r>
        <w:rPr>
          <w:rFonts w:ascii="Arial" w:hAnsi="Arial" w:eastAsia="Arial"/>
          <w:b w:val="0"/>
          <w:sz w:val="22"/>
        </w:rPr>
        <w:t>we do not learn from humanities mistakes,</w:t>
      </w:r>
    </w:p>
    <w:p>
      <w:r>
        <w:rPr>
          <w:rFonts w:ascii="Arial" w:hAnsi="Arial" w:eastAsia="Arial"/>
          <w:b w:val="0"/>
          <w:sz w:val="22"/>
        </w:rPr>
        <w:t>and far too often, and overall,</w:t>
      </w:r>
    </w:p>
    <w:p>
      <w:r>
        <w:rPr>
          <w:rFonts w:ascii="Arial" w:hAnsi="Arial" w:eastAsia="Arial"/>
          <w:b w:val="0"/>
          <w:sz w:val="22"/>
        </w:rPr>
        <w:t>we have never really learnt much at all,</w:t>
      </w:r>
    </w:p>
    <w:p>
      <w:r>
        <w:rPr>
          <w:rFonts w:ascii="Arial" w:hAnsi="Arial" w:eastAsia="Arial"/>
          <w:b w:val="0"/>
          <w:sz w:val="22"/>
        </w:rPr>
        <w:t>except how to create more and more destructive weapons,</w:t>
      </w:r>
    </w:p>
    <w:p>
      <w:r>
        <w:rPr>
          <w:rFonts w:ascii="Arial" w:hAnsi="Arial" w:eastAsia="Arial"/>
          <w:b w:val="0"/>
          <w:sz w:val="22"/>
        </w:rPr>
        <w:t>and how to murder people,</w:t>
      </w:r>
    </w:p>
    <w:p>
      <w:r>
        <w:rPr>
          <w:rFonts w:ascii="Arial" w:hAnsi="Arial" w:eastAsia="Arial"/>
          <w:b w:val="0"/>
          <w:sz w:val="22"/>
        </w:rPr>
        <w:t>more and more effectively than before,</w:t>
      </w:r>
    </w:p>
    <w:p>
      <w:r>
        <w:rPr>
          <w:rFonts w:ascii="Arial" w:hAnsi="Arial" w:eastAsia="Arial"/>
          <w:b w:val="0"/>
          <w:sz w:val="22"/>
        </w:rPr>
        <w:t>oh, war, and the horrors of war</w:t>
      </w:r>
    </w:p>
    <w:p>
      <w:r>
        <w:rPr>
          <w:rFonts w:ascii="Arial" w:hAnsi="Arial" w:eastAsia="Arial"/>
          <w:b w:val="0"/>
          <w:sz w:val="22"/>
        </w:rPr>
        <w:t>when, oh, when oh when,</w:t>
      </w:r>
    </w:p>
    <w:p>
      <w:r>
        <w:rPr>
          <w:rFonts w:ascii="Arial" w:hAnsi="Arial" w:eastAsia="Arial"/>
          <w:b w:val="0"/>
          <w:sz w:val="22"/>
        </w:rPr>
        <w:t>will the bloodshed and the darkness end?</w:t>
      </w:r>
    </w:p>
    <w:p>
      <w:r>
        <w:rPr>
          <w:rFonts w:ascii="Arial" w:hAnsi="Arial" w:eastAsia="Arial"/>
          <w:b w:val="0"/>
          <w:sz w:val="22"/>
        </w:rPr>
        <w:t>And what will it take,</w:t>
      </w:r>
    </w:p>
    <w:p>
      <w:r>
        <w:rPr>
          <w:rFonts w:ascii="Arial" w:hAnsi="Arial" w:eastAsia="Arial"/>
          <w:b w:val="0"/>
          <w:sz w:val="22"/>
        </w:rPr>
        <w:t>what will it take to change humanities ways,</w:t>
      </w:r>
    </w:p>
    <w:p>
      <w:r>
        <w:rPr>
          <w:rFonts w:ascii="Arial" w:hAnsi="Arial" w:eastAsia="Arial"/>
          <w:b w:val="0"/>
          <w:sz w:val="22"/>
        </w:rPr>
        <w:t>I wish I knew, because it seems simple to me,</w:t>
      </w:r>
    </w:p>
    <w:p>
      <w:r>
        <w:rPr>
          <w:rFonts w:ascii="Arial" w:hAnsi="Arial" w:eastAsia="Arial"/>
          <w:b w:val="0"/>
          <w:sz w:val="22"/>
        </w:rPr>
        <w:t>but the world it stumbles blindly,</w:t>
      </w:r>
    </w:p>
    <w:p>
      <w:r>
        <w:rPr>
          <w:rFonts w:ascii="Arial" w:hAnsi="Arial" w:eastAsia="Arial"/>
          <w:b w:val="0"/>
          <w:sz w:val="22"/>
        </w:rPr>
        <w:t>on and ignoring all calls for peace,</w:t>
      </w:r>
    </w:p>
    <w:p>
      <w:r>
        <w:rPr>
          <w:rFonts w:ascii="Arial" w:hAnsi="Arial" w:eastAsia="Arial"/>
          <w:b w:val="0"/>
          <w:sz w:val="22"/>
        </w:rPr>
        <w:t>and because of it, society never really advances at all,</w:t>
      </w:r>
    </w:p>
    <w:p>
      <w:r>
        <w:rPr>
          <w:rFonts w:ascii="Arial" w:hAnsi="Arial" w:eastAsia="Arial"/>
          <w:b w:val="0"/>
          <w:sz w:val="22"/>
        </w:rPr>
        <w:t>society never really advances at all,</w:t>
      </w:r>
    </w:p>
    <w:p>
      <w:r>
        <w:rPr>
          <w:rFonts w:ascii="Arial" w:hAnsi="Arial" w:eastAsia="Arial"/>
          <w:b w:val="0"/>
          <w:sz w:val="22"/>
        </w:rPr>
        <w:t>and we are all made into fools far too often,</w:t>
      </w:r>
    </w:p>
    <w:p>
      <w:r>
        <w:rPr>
          <w:rFonts w:ascii="Arial" w:hAnsi="Arial" w:eastAsia="Arial"/>
          <w:b w:val="0"/>
          <w:sz w:val="22"/>
        </w:rPr>
        <w:t>when people are sent to their deaths far too often,</w:t>
      </w:r>
    </w:p>
    <w:p>
      <w:r>
        <w:rPr>
          <w:rFonts w:ascii="Arial" w:hAnsi="Arial" w:eastAsia="Arial"/>
          <w:b w:val="0"/>
          <w:sz w:val="22"/>
        </w:rPr>
        <w:t>by those who should know better,</w:t>
      </w:r>
    </w:p>
    <w:p>
      <w:r>
        <w:rPr>
          <w:rFonts w:ascii="Arial" w:hAnsi="Arial" w:eastAsia="Arial"/>
          <w:b w:val="0"/>
          <w:sz w:val="22"/>
        </w:rPr>
        <w:t>by those in power, when there really,</w:t>
      </w:r>
    </w:p>
    <w:p>
      <w:r>
        <w:rPr>
          <w:rFonts w:ascii="Arial" w:hAnsi="Arial" w:eastAsia="Arial"/>
          <w:b w:val="0"/>
          <w:sz w:val="22"/>
        </w:rPr>
        <w:t>really is no need for war at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