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Peace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the world could foster the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warmth of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 wonder it would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happiness is a state of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breeds advancement in society,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such energy,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what wondrous works could be begun,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nothing could be finer,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than to improve the understanding,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betterment of every woman and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education,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openness,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can all be together as 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too by listening,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compassion in the war,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against war and death,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kind hearts and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could once and for all be won,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upon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be no hatred left.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