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Paranoid state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Arrive early, leave late, make sure no one sees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this oppressive state,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many are with cold war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you will get to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anxiety and the paranoia of the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 leader who took charge has such ill manners,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will smash you into the ground,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criticise him with excessive haste,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everything you do will be monitored,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step out of line,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be arrested,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warn you 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your troubles you will get a broken face.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