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Pandemonium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 friend said to me once,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like pandemonium,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replied 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absolutely I quite agree,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agree that there is joy in pandemonium,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in this life, we have more than enough blandness,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enough vibrancy,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colour of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colour of us, how often it is bled from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often we are anaemic because of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its continual determination to grind us down,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its many inanities,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often wonder what God thinks,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what the Gods think,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wonder do they laugh at 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 they laugh at our wastage of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 so many needless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have no point in the scheme of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there are so many things in this life that should not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are left empty by wasting time, on so many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utter stupidity, utter stupidity,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more joy in pandemonium,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am sure that the Gods would agree,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wonder what their work life balance is like,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their timetable is like,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probably much more fun than ours,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they probably always have a smile on their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they create planets and stars whilst drinking their tea.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