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Paid to kill,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Paid to kill,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having the time of my life and you know how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got kids and an ex-wife,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got kids and an ex-wife,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 sat covered in blood but after a couple of beers later I'll be alright,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take some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throw the body into the incinerator and my clothes,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have a shower,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warm myself by the incinerator afterwards,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pour petrol on the car and watch it burn,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drop it into the 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pour some acid down there and watch it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 it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have a cigar,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smoke,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fly outta here in the plane and blank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blank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get home kiss my kids’ good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kiss my kids’ good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after I will go see Suzy,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Suzy yeah, she's alright,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she's nice,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what will she wearing,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it doesn’t matter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always chooses 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she's a real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that is the plan.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Buy her a meal after her shift and relax,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drink with her all night and give her a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know how it is been a good day’s work at the office,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money in the bank,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blank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vision of Suzy in front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could be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money and Suzy,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love of my life.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