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Overthrowing the angels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Overthrowing the angels,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overthrowing cupid,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that difficult a thing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they are only in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probably only being stupid.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Overthrowing the angels,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overthrowing cupid,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that difficult a thing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they are only in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probably only being stupid,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it is incredible how many people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God's and angels,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people believe in the devil,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pray repeatedly,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hope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hope for the sins of Satan to be gone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wish for peace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God to bring peace because we are useless at bringing peace by ourselves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peace is mostly in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seem to be far too stupid,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bring it into reality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