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Over time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Over time, over time she waits.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finds.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captures photographs,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remembers them all in her photographic mind.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Over time, she captures the language,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nature and the beauty of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her eyes and in her mind, over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waits with patience,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measures the light with the skills,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nature has given 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incredible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takes the photographs,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still frames,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does play out the movie of the visions of her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the wonder of the times.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photographs of the past,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bring a smile to her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warmth to her heart.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