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Over the horizon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friend, over the horizon to you I will travel,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no place upon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 complexities of life, do so easily unravel,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company, how much clearer the world is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clearer I see the future,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 want the future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such a delicately balanced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welcome me so openly,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listen to me and my problems,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no frustration because you have years of knowing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know me inside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know me when I am angry,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know me when I like to scream and shout,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know me when I am at my lowest,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my highest, and in my sadness and in my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am weak, and when I am at my weakest,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am strong and when I am at my strongest,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there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have always been there through thick and thin,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that means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it means for you were there at the start,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will be there up until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listen to me and you comprehend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patient and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would life be without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can move mountains with your positivity,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 there are no obstacles with your intellect,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brilliant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thank you for always being there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thank you for everything,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thank you for every little problem that you have solved,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always do my best in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you do not seem to have many problems, because you have such a clarity of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listen and I will understand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for you there is always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