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Over the hill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Over the hill cautiously, over the hill on a bicycle,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and me, with smiles on our faces and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happily speeding down the other 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fast as we can down a country lane,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laughing as you hold onto me as we head towards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what contentment,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contentment there is in our freedom,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go where we will and so cheaply, as cheaply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is nothing finer,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being on a bicycle for two, in the freshest of 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without any cares and headed for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