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Outburst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and your outbursts.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you with that evil grin, how it sickens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how delighted you seem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evil machiavellian schemes,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they bring you great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love to burst people’s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wear extra-large boots,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trample people’s ideas into the ground,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your heart there is barely a heart in you to be found,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barely a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of compassion and caring,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you it plays no part, no 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have never truly felt anything,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never show any compassion,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doubt in you there are many compassionate feelings,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compassionate feelings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like a robot,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cold and empty and seemingly enjoy peoples suffering,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with your Cheshire cat like grin,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it sickens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how it lights up your face with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the way unfortunately,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way that you have always been.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