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Out walking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Birds singing in the morning,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birds singing in the sky,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sunlight from the heavens,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my imagination running wild,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my imagination running wild,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I walk in a cool breeze with inspiration in my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I walk, the birds are singing in the morning,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birds are singing in the sky,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there is sunlight from the heavens,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pouring down upon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down upon me as the clouds float gently,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the clouds float gently by,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birds they sing their songs,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birds of all kinds with songs so glorious,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melliferous when I walk along,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the sound of musical intoxication by heavenly design,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wonders all around me there are to see,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amongst the splendour of nature,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amongst the streams,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wonders there are,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amongst the rivers and by the lakes,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the forests and in the woods,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the hills and in the valleys,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amongst the splendour of it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amongst the splendour as the heat of the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rises and the bird song floats upon the air,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how spectacular the sun is in its radiance,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beautiful the day is in its effervescent abundance,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I soak it all in as I stand and stare,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greatly I am honoured by its presence,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in it, my heart leaps in such huge bounds,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fills me with wonder,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never truly ceases to astound,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sun, it takes my breath away as it falls upon the land,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falls so beautifully everywhere,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an incredible day awaits me out,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the world filled with such gentility,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day of blessings,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blessings filled with glorious, magnificent variations,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of creation and tranquillity,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 in it all how happy I will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happy I will be out walking and exploring,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the clearest and in the freshest of airs,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I belong wherever nature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nature created me and it inspires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it am free, free to be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free in the magnificence of the world,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out in the sun,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out in the rain,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out in the snows,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everywhere,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walking in nature,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blessed by the visions that I see,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blessed to be alive,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blessed to be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blessed to be living and breathing,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amongst natures wonders and its fineries,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happy under the glorious heavens,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magnificent skies above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happy as can be in nature,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happy to see it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happy revelling in its majesty,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happy to be me and so blessed by the glory of it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happy as can be.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