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Out shone</w:t>
      </w:r>
    </w:p>
    <w:p/>
    <w:p>
      <w:r>
        <w:rPr>
          <w:rFonts w:ascii="Arial" w:hAnsi="Arial" w:eastAsia="Arial"/>
          <w:b w:val="0"/>
          <w:sz w:val="22"/>
        </w:rPr>
        <w:t>What a sight,</w:t>
      </w:r>
    </w:p>
    <w:p>
      <w:r>
        <w:rPr>
          <w:rFonts w:ascii="Arial" w:hAnsi="Arial" w:eastAsia="Arial"/>
          <w:b w:val="0"/>
          <w:sz w:val="22"/>
        </w:rPr>
        <w:t>what a sight,</w:t>
      </w:r>
    </w:p>
    <w:p>
      <w:r>
        <w:rPr>
          <w:rFonts w:ascii="Arial" w:hAnsi="Arial" w:eastAsia="Arial"/>
          <w:b w:val="0"/>
          <w:sz w:val="22"/>
        </w:rPr>
        <w:t>in the darkness,</w:t>
      </w:r>
    </w:p>
    <w:p>
      <w:r>
        <w:rPr>
          <w:rFonts w:ascii="Arial" w:hAnsi="Arial" w:eastAsia="Arial"/>
          <w:b w:val="0"/>
          <w:sz w:val="22"/>
        </w:rPr>
        <w:t>where out shone the light,</w:t>
      </w:r>
    </w:p>
    <w:p>
      <w:r>
        <w:rPr>
          <w:rFonts w:ascii="Arial" w:hAnsi="Arial" w:eastAsia="Arial"/>
          <w:b w:val="0"/>
          <w:sz w:val="22"/>
        </w:rPr>
        <w:t>from the black of night,</w:t>
      </w:r>
    </w:p>
    <w:p>
      <w:r>
        <w:rPr>
          <w:rFonts w:ascii="Arial" w:hAnsi="Arial" w:eastAsia="Arial"/>
          <w:b w:val="0"/>
          <w:sz w:val="22"/>
        </w:rPr>
        <w:t>and the sound of footsteps they carried through the air,</w:t>
      </w:r>
    </w:p>
    <w:p>
      <w:r>
        <w:rPr>
          <w:rFonts w:ascii="Arial" w:hAnsi="Arial" w:eastAsia="Arial"/>
          <w:b w:val="0"/>
          <w:sz w:val="22"/>
        </w:rPr>
        <w:t>as a man wearing a coat and a hat trod across the Earth all muddy and wet,</w:t>
      </w:r>
    </w:p>
    <w:p>
      <w:r>
        <w:rPr>
          <w:rFonts w:ascii="Arial" w:hAnsi="Arial" w:eastAsia="Arial"/>
          <w:b w:val="0"/>
          <w:sz w:val="22"/>
        </w:rPr>
        <w:t>and the torch pierced the blackness,</w:t>
      </w:r>
    </w:p>
    <w:p>
      <w:r>
        <w:rPr>
          <w:rFonts w:ascii="Arial" w:hAnsi="Arial" w:eastAsia="Arial"/>
          <w:b w:val="0"/>
          <w:sz w:val="22"/>
        </w:rPr>
        <w:t>as he struggled through the wind,</w:t>
      </w:r>
    </w:p>
    <w:p>
      <w:r>
        <w:rPr>
          <w:rFonts w:ascii="Arial" w:hAnsi="Arial" w:eastAsia="Arial"/>
          <w:b w:val="0"/>
          <w:sz w:val="22"/>
        </w:rPr>
        <w:t>whistling with all his might,</w:t>
      </w:r>
    </w:p>
    <w:p>
      <w:r>
        <w:rPr>
          <w:rFonts w:ascii="Arial" w:hAnsi="Arial" w:eastAsia="Arial"/>
          <w:b w:val="0"/>
          <w:sz w:val="22"/>
        </w:rPr>
        <w:t>and cursing loudly at the night,</w:t>
      </w:r>
    </w:p>
    <w:p>
      <w:r>
        <w:rPr>
          <w:rFonts w:ascii="Arial" w:hAnsi="Arial" w:eastAsia="Arial"/>
          <w:b w:val="0"/>
          <w:sz w:val="22"/>
        </w:rPr>
        <w:t>the night so malevolent and out to pick a fight,</w:t>
      </w:r>
    </w:p>
    <w:p>
      <w:r>
        <w:rPr>
          <w:rFonts w:ascii="Arial" w:hAnsi="Arial" w:eastAsia="Arial"/>
          <w:b w:val="0"/>
          <w:sz w:val="22"/>
        </w:rPr>
        <w:t>out to knock him off his feet with all its might,</w:t>
      </w:r>
    </w:p>
    <w:p>
      <w:r>
        <w:rPr>
          <w:rFonts w:ascii="Arial" w:hAnsi="Arial" w:eastAsia="Arial"/>
          <w:b w:val="0"/>
          <w:sz w:val="22"/>
        </w:rPr>
        <w:t>with all its might,</w:t>
      </w:r>
    </w:p>
    <w:p>
      <w:r>
        <w:rPr>
          <w:rFonts w:ascii="Arial" w:hAnsi="Arial" w:eastAsia="Arial"/>
          <w:b w:val="0"/>
          <w:sz w:val="22"/>
        </w:rPr>
        <w:t>and with a seemingly bitter delight,</w:t>
      </w:r>
    </w:p>
    <w:p>
      <w:r>
        <w:rPr>
          <w:rFonts w:ascii="Arial" w:hAnsi="Arial" w:eastAsia="Arial"/>
          <w:b w:val="0"/>
          <w:sz w:val="22"/>
        </w:rPr>
        <w:t>as the rain was as ice,</w:t>
      </w:r>
    </w:p>
    <w:p>
      <w:r>
        <w:rPr>
          <w:rFonts w:ascii="Arial" w:hAnsi="Arial" w:eastAsia="Arial"/>
          <w:b w:val="0"/>
          <w:sz w:val="22"/>
        </w:rPr>
        <w:t>and as seemingly as cold,</w:t>
      </w:r>
    </w:p>
    <w:p>
      <w:r>
        <w:rPr>
          <w:rFonts w:ascii="Arial" w:hAnsi="Arial" w:eastAsia="Arial"/>
          <w:b w:val="0"/>
          <w:sz w:val="22"/>
        </w:rPr>
        <w:t>as the temperatures at the North Pole,</w:t>
      </w:r>
    </w:p>
    <w:p>
      <w:r>
        <w:rPr>
          <w:rFonts w:ascii="Arial" w:hAnsi="Arial" w:eastAsia="Arial"/>
          <w:b w:val="0"/>
          <w:sz w:val="22"/>
        </w:rPr>
        <w:t>oh, how it chilled his soul,</w:t>
      </w:r>
    </w:p>
    <w:p>
      <w:r>
        <w:rPr>
          <w:rFonts w:ascii="Arial" w:hAnsi="Arial" w:eastAsia="Arial"/>
          <w:b w:val="0"/>
          <w:sz w:val="22"/>
        </w:rPr>
        <w:t>oh, how it chilled his soul,</w:t>
      </w:r>
    </w:p>
    <w:p>
      <w:r>
        <w:rPr>
          <w:rFonts w:ascii="Arial" w:hAnsi="Arial" w:eastAsia="Arial"/>
          <w:b w:val="0"/>
          <w:sz w:val="22"/>
        </w:rPr>
        <w:t>as he headed off over stile and gate,</w:t>
      </w:r>
    </w:p>
    <w:p>
      <w:r>
        <w:rPr>
          <w:rFonts w:ascii="Arial" w:hAnsi="Arial" w:eastAsia="Arial"/>
          <w:b w:val="0"/>
          <w:sz w:val="22"/>
        </w:rPr>
        <w:t>with his gun,</w:t>
      </w:r>
    </w:p>
    <w:p>
      <w:r>
        <w:rPr>
          <w:rFonts w:ascii="Arial" w:hAnsi="Arial" w:eastAsia="Arial"/>
          <w:b w:val="0"/>
          <w:sz w:val="22"/>
        </w:rPr>
        <w:t>and his rabbits over his shoulder,</w:t>
      </w:r>
    </w:p>
    <w:p>
      <w:r>
        <w:rPr>
          <w:rFonts w:ascii="Arial" w:hAnsi="Arial" w:eastAsia="Arial"/>
          <w:b w:val="0"/>
          <w:sz w:val="22"/>
        </w:rPr>
        <w:t>heading for rabbit stew and all its delights,</w:t>
      </w:r>
    </w:p>
    <w:p>
      <w:r>
        <w:rPr>
          <w:rFonts w:ascii="Arial" w:hAnsi="Arial" w:eastAsia="Arial"/>
          <w:b w:val="0"/>
          <w:sz w:val="22"/>
        </w:rPr>
        <w:t>in the blackest most foulest of nights,</w:t>
      </w:r>
    </w:p>
    <w:p>
      <w:r>
        <w:rPr>
          <w:rFonts w:ascii="Arial" w:hAnsi="Arial" w:eastAsia="Arial"/>
          <w:b w:val="0"/>
          <w:sz w:val="22"/>
        </w:rPr>
        <w:t>as he struggled to keep warm,</w:t>
      </w:r>
    </w:p>
    <w:p>
      <w:r>
        <w:rPr>
          <w:rFonts w:ascii="Arial" w:hAnsi="Arial" w:eastAsia="Arial"/>
          <w:b w:val="0"/>
          <w:sz w:val="22"/>
        </w:rPr>
        <w:t>and the wind tried to knock him off his feet,</w:t>
      </w:r>
    </w:p>
    <w:p>
      <w:r>
        <w:rPr>
          <w:rFonts w:ascii="Arial" w:hAnsi="Arial" w:eastAsia="Arial"/>
          <w:b w:val="0"/>
          <w:sz w:val="22"/>
        </w:rPr>
        <w:t>with all its might,</w:t>
      </w:r>
    </w:p>
    <w:p>
      <w:r>
        <w:rPr>
          <w:rFonts w:ascii="Arial" w:hAnsi="Arial" w:eastAsia="Arial"/>
          <w:b w:val="0"/>
          <w:sz w:val="22"/>
        </w:rPr>
        <w:t>in the bitter bitter pitch black icy malevolent night,</w:t>
      </w:r>
    </w:p>
    <w:p>
      <w:r>
        <w:rPr>
          <w:rFonts w:ascii="Arial" w:hAnsi="Arial" w:eastAsia="Arial"/>
          <w:b w:val="0"/>
          <w:sz w:val="22"/>
        </w:rPr>
        <w:t>what a sight,</w:t>
      </w:r>
    </w:p>
    <w:p>
      <w:r>
        <w:rPr>
          <w:rFonts w:ascii="Arial" w:hAnsi="Arial" w:eastAsia="Arial"/>
          <w:b w:val="0"/>
          <w:sz w:val="22"/>
        </w:rPr>
        <w:t>what a sight.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