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Out of this world</w:t>
      </w:r>
    </w:p>
    <w:p/>
    <w:p>
      <w:r>
        <w:rPr>
          <w:rFonts w:ascii="Arial" w:hAnsi="Arial" w:eastAsia="Arial"/>
          <w:b w:val="0"/>
          <w:sz w:val="22"/>
        </w:rPr>
        <w:t>Out of this world,</w:t>
      </w:r>
    </w:p>
    <w:p>
      <w:r>
        <w:rPr>
          <w:rFonts w:ascii="Arial" w:hAnsi="Arial" w:eastAsia="Arial"/>
          <w:b w:val="0"/>
          <w:sz w:val="22"/>
        </w:rPr>
        <w:t>in another place,</w:t>
      </w:r>
    </w:p>
    <w:p>
      <w:r>
        <w:rPr>
          <w:rFonts w:ascii="Arial" w:hAnsi="Arial" w:eastAsia="Arial"/>
          <w:b w:val="0"/>
          <w:sz w:val="22"/>
        </w:rPr>
        <w:t>what a wonder it would be,</w:t>
      </w:r>
    </w:p>
    <w:p>
      <w:r>
        <w:rPr>
          <w:rFonts w:ascii="Arial" w:hAnsi="Arial" w:eastAsia="Arial"/>
          <w:b w:val="0"/>
          <w:sz w:val="22"/>
        </w:rPr>
        <w:t>far away from the human race,</w:t>
      </w:r>
    </w:p>
    <w:p>
      <w:r>
        <w:rPr>
          <w:rFonts w:ascii="Arial" w:hAnsi="Arial" w:eastAsia="Arial"/>
          <w:b w:val="0"/>
          <w:sz w:val="22"/>
        </w:rPr>
        <w:t>where there is peace,</w:t>
      </w:r>
    </w:p>
    <w:p>
      <w:r>
        <w:rPr>
          <w:rFonts w:ascii="Arial" w:hAnsi="Arial" w:eastAsia="Arial"/>
          <w:b w:val="0"/>
          <w:sz w:val="22"/>
        </w:rPr>
        <w:t>that far too often on Earth we do not get,</w:t>
      </w:r>
    </w:p>
    <w:p>
      <w:r>
        <w:rPr>
          <w:rFonts w:ascii="Arial" w:hAnsi="Arial" w:eastAsia="Arial"/>
          <w:b w:val="0"/>
          <w:sz w:val="22"/>
        </w:rPr>
        <w:t>and far too often we are not able to relax in its grace,</w:t>
      </w:r>
    </w:p>
    <w:p>
      <w:r>
        <w:rPr>
          <w:rFonts w:ascii="Arial" w:hAnsi="Arial" w:eastAsia="Arial"/>
          <w:b w:val="0"/>
          <w:sz w:val="22"/>
        </w:rPr>
        <w:t>yes, out of this world in another place,</w:t>
      </w:r>
    </w:p>
    <w:p>
      <w:r>
        <w:rPr>
          <w:rFonts w:ascii="Arial" w:hAnsi="Arial" w:eastAsia="Arial"/>
          <w:b w:val="0"/>
          <w:sz w:val="22"/>
        </w:rPr>
        <w:t>far away from the human race,</w:t>
      </w:r>
    </w:p>
    <w:p>
      <w:r>
        <w:rPr>
          <w:rFonts w:ascii="Arial" w:hAnsi="Arial" w:eastAsia="Arial"/>
          <w:b w:val="0"/>
          <w:sz w:val="22"/>
        </w:rPr>
        <w:t>where there is all to be lost and found,</w:t>
      </w:r>
    </w:p>
    <w:p>
      <w:r>
        <w:rPr>
          <w:rFonts w:ascii="Arial" w:hAnsi="Arial" w:eastAsia="Arial"/>
          <w:b w:val="0"/>
          <w:sz w:val="22"/>
        </w:rPr>
        <w:t>in the discoveries of the universe,</w:t>
      </w:r>
    </w:p>
    <w:p>
      <w:r>
        <w:rPr>
          <w:rFonts w:ascii="Arial" w:hAnsi="Arial" w:eastAsia="Arial"/>
          <w:b w:val="0"/>
          <w:sz w:val="22"/>
        </w:rPr>
        <w:t>where life is rarely to be seen,</w:t>
      </w:r>
    </w:p>
    <w:p>
      <w:r>
        <w:rPr>
          <w:rFonts w:ascii="Arial" w:hAnsi="Arial" w:eastAsia="Arial"/>
          <w:b w:val="0"/>
          <w:sz w:val="22"/>
        </w:rPr>
        <w:t>but there is beauty in its place,</w:t>
      </w:r>
    </w:p>
    <w:p>
      <w:r>
        <w:rPr>
          <w:rFonts w:ascii="Arial" w:hAnsi="Arial" w:eastAsia="Arial"/>
          <w:b w:val="0"/>
          <w:sz w:val="22"/>
        </w:rPr>
        <w:t>in its place amongst the stars,</w:t>
      </w:r>
    </w:p>
    <w:p>
      <w:r>
        <w:rPr>
          <w:rFonts w:ascii="Arial" w:hAnsi="Arial" w:eastAsia="Arial"/>
          <w:b w:val="0"/>
          <w:sz w:val="22"/>
        </w:rPr>
        <w:t>where there is wonder and surprise,</w:t>
      </w:r>
    </w:p>
    <w:p>
      <w:r>
        <w:rPr>
          <w:rFonts w:ascii="Arial" w:hAnsi="Arial" w:eastAsia="Arial"/>
          <w:b w:val="0"/>
          <w:sz w:val="22"/>
        </w:rPr>
        <w:t>and magic in the eyes,</w:t>
      </w:r>
    </w:p>
    <w:p>
      <w:r>
        <w:rPr>
          <w:rFonts w:ascii="Arial" w:hAnsi="Arial" w:eastAsia="Arial"/>
          <w:b w:val="0"/>
          <w:sz w:val="22"/>
        </w:rPr>
        <w:t>as you float through the universe at a rapid pace,</w:t>
      </w:r>
    </w:p>
    <w:p>
      <w:r>
        <w:rPr>
          <w:rFonts w:ascii="Arial" w:hAnsi="Arial" w:eastAsia="Arial"/>
          <w:b w:val="0"/>
          <w:sz w:val="22"/>
        </w:rPr>
        <w:t>yes, oh, what a wonder it is,</w:t>
      </w:r>
    </w:p>
    <w:p>
      <w:r>
        <w:rPr>
          <w:rFonts w:ascii="Arial" w:hAnsi="Arial" w:eastAsia="Arial"/>
          <w:b w:val="0"/>
          <w:sz w:val="22"/>
        </w:rPr>
        <w:t>the joy of magic and the glorious ways of the universe,</w:t>
      </w:r>
    </w:p>
    <w:p>
      <w:r>
        <w:rPr>
          <w:rFonts w:ascii="Arial" w:hAnsi="Arial" w:eastAsia="Arial"/>
          <w:b w:val="0"/>
          <w:sz w:val="22"/>
        </w:rPr>
        <w:t>as they unfurl before your eyes,</w:t>
      </w:r>
    </w:p>
    <w:p>
      <w:r>
        <w:rPr>
          <w:rFonts w:ascii="Arial" w:hAnsi="Arial" w:eastAsia="Arial"/>
          <w:b w:val="0"/>
          <w:sz w:val="22"/>
        </w:rPr>
        <w:t>and the light reflects in its magnificence,</w:t>
      </w:r>
    </w:p>
    <w:p>
      <w:r>
        <w:rPr>
          <w:rFonts w:ascii="Arial" w:hAnsi="Arial" w:eastAsia="Arial"/>
          <w:b w:val="0"/>
          <w:sz w:val="22"/>
        </w:rPr>
        <w:t>and how glorious they are,</w:t>
      </w:r>
    </w:p>
    <w:p>
      <w:r>
        <w:rPr>
          <w:rFonts w:ascii="Arial" w:hAnsi="Arial" w:eastAsia="Arial"/>
          <w:b w:val="0"/>
          <w:sz w:val="22"/>
        </w:rPr>
        <w:t>all the colours that you delight in,</w:t>
      </w:r>
    </w:p>
    <w:p>
      <w:r>
        <w:rPr>
          <w:rFonts w:ascii="Arial" w:hAnsi="Arial" w:eastAsia="Arial"/>
          <w:b w:val="0"/>
          <w:sz w:val="22"/>
        </w:rPr>
        <w:t>and in so many ways,</w:t>
      </w:r>
    </w:p>
    <w:p>
      <w:r>
        <w:rPr>
          <w:rFonts w:ascii="Arial" w:hAnsi="Arial" w:eastAsia="Arial"/>
          <w:b w:val="0"/>
          <w:sz w:val="22"/>
        </w:rPr>
        <w:t>as you wander through the universe,</w:t>
      </w:r>
    </w:p>
    <w:p>
      <w:r>
        <w:rPr>
          <w:rFonts w:ascii="Arial" w:hAnsi="Arial" w:eastAsia="Arial"/>
          <w:b w:val="0"/>
          <w:sz w:val="22"/>
        </w:rPr>
        <w:t>past the meteorites and the planets,</w:t>
      </w:r>
    </w:p>
    <w:p>
      <w:r>
        <w:rPr>
          <w:rFonts w:ascii="Arial" w:hAnsi="Arial" w:eastAsia="Arial"/>
          <w:b w:val="0"/>
          <w:sz w:val="22"/>
        </w:rPr>
        <w:t>and through the galaxies,</w:t>
      </w:r>
    </w:p>
    <w:p>
      <w:r>
        <w:rPr>
          <w:rFonts w:ascii="Arial" w:hAnsi="Arial" w:eastAsia="Arial"/>
          <w:b w:val="0"/>
          <w:sz w:val="22"/>
        </w:rPr>
        <w:t>on your way,</w:t>
      </w:r>
    </w:p>
    <w:p>
      <w:r>
        <w:rPr>
          <w:rFonts w:ascii="Arial" w:hAnsi="Arial" w:eastAsia="Arial"/>
          <w:b w:val="0"/>
          <w:sz w:val="22"/>
        </w:rPr>
        <w:t>on your way to who knows where,</w:t>
      </w:r>
    </w:p>
    <w:p>
      <w:r>
        <w:rPr>
          <w:rFonts w:ascii="Arial" w:hAnsi="Arial" w:eastAsia="Arial"/>
          <w:b w:val="0"/>
          <w:sz w:val="22"/>
        </w:rPr>
        <w:t>far away from the destruction of the Earth,</w:t>
      </w:r>
    </w:p>
    <w:p>
      <w:r>
        <w:rPr>
          <w:rFonts w:ascii="Arial" w:hAnsi="Arial" w:eastAsia="Arial"/>
          <w:b w:val="0"/>
          <w:sz w:val="22"/>
        </w:rPr>
        <w:t>an Earth destroyed by humans who did not care,</w:t>
      </w:r>
    </w:p>
    <w:p>
      <w:r>
        <w:rPr>
          <w:rFonts w:ascii="Arial" w:hAnsi="Arial" w:eastAsia="Arial"/>
          <w:b w:val="0"/>
          <w:sz w:val="22"/>
        </w:rPr>
        <w:t>who did not care at all,</w:t>
      </w:r>
    </w:p>
    <w:p>
      <w:r>
        <w:rPr>
          <w:rFonts w:ascii="Arial" w:hAnsi="Arial" w:eastAsia="Arial"/>
          <w:b w:val="0"/>
          <w:sz w:val="22"/>
        </w:rPr>
        <w:t>and as you flee the apocryphal,</w:t>
      </w:r>
    </w:p>
    <w:p>
      <w:r>
        <w:rPr>
          <w:rFonts w:ascii="Arial" w:hAnsi="Arial" w:eastAsia="Arial"/>
          <w:b w:val="0"/>
          <w:sz w:val="22"/>
        </w:rPr>
        <w:t>looking for a new sun,</w:t>
      </w:r>
    </w:p>
    <w:p>
      <w:r>
        <w:rPr>
          <w:rFonts w:ascii="Arial" w:hAnsi="Arial" w:eastAsia="Arial"/>
          <w:b w:val="0"/>
          <w:sz w:val="22"/>
        </w:rPr>
        <w:t>a new sun around which to live,</w:t>
      </w:r>
    </w:p>
    <w:p>
      <w:r>
        <w:rPr>
          <w:rFonts w:ascii="Arial" w:hAnsi="Arial" w:eastAsia="Arial"/>
          <w:b w:val="0"/>
          <w:sz w:val="22"/>
        </w:rPr>
        <w:t>will there be fear,</w:t>
      </w:r>
    </w:p>
    <w:p>
      <w:r>
        <w:rPr>
          <w:rFonts w:ascii="Arial" w:hAnsi="Arial" w:eastAsia="Arial"/>
          <w:b w:val="0"/>
          <w:sz w:val="22"/>
        </w:rPr>
        <w:t>or will there be excitement about the new life you are to live?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