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Out of this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Out of this I had a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had a wish for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shone like the sun and there was only lust,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little gold and I wanted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are so elusive in the streams,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 mostly stand forlorn,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rarely find you, the gold of which dreams are made,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which lives are changed but nothing came,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came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little rarely comes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out of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had a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had a wish for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lay hidden from me mostly,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coming back to look for you once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one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get lucky,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get lucky once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I am truly lucky,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life will change completely,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have no worries,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about money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have no worries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pleasant thought that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pleasant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 would not give,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be able to live off the gold,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find in the streams,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but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 only cross my fingers,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wish and hope for it to become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reality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find a piece of gold,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large enough to set me up for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truly truly,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I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forevermore.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