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here in the sun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Out here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swathes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rays coming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rays travelling from yonder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travelling so many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more than I could ever calculate by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miles that I like to ponder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distance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only been roughly calculated,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can get close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God with his special gloves,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 fire-retardant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probably is the only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you do not have the right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Icarus found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he fell from on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much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he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probably held his head in his hands and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Icarus's mother probably shouted at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should have put a sign up!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God never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according to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human is the survival of the fittest,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anyway, God he is not too bothered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the stupid ones.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