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 here</w:t>
      </w:r>
    </w:p>
    <w:p/>
    <w:p>
      <w:r>
        <w:rPr>
          <w:rFonts w:ascii="Arial" w:hAnsi="Arial" w:eastAsia="Arial"/>
          <w:b w:val="0"/>
          <w:sz w:val="22"/>
        </w:rPr>
        <w:t>Out here in the world,</w:t>
      </w:r>
    </w:p>
    <w:p>
      <w:r>
        <w:rPr>
          <w:rFonts w:ascii="Arial" w:hAnsi="Arial" w:eastAsia="Arial"/>
          <w:b w:val="0"/>
          <w:sz w:val="22"/>
        </w:rPr>
        <w:t>where the sun far too often doesn't shine in my heart,</w:t>
      </w:r>
    </w:p>
    <w:p>
      <w:r>
        <w:rPr>
          <w:rFonts w:ascii="Arial" w:hAnsi="Arial" w:eastAsia="Arial"/>
          <w:b w:val="0"/>
          <w:sz w:val="22"/>
        </w:rPr>
        <w:t>there is a black mood,</w:t>
      </w:r>
    </w:p>
    <w:p>
      <w:r>
        <w:rPr>
          <w:rFonts w:ascii="Arial" w:hAnsi="Arial" w:eastAsia="Arial"/>
          <w:b w:val="0"/>
          <w:sz w:val="22"/>
        </w:rPr>
        <w:t>a black mood,</w:t>
      </w:r>
    </w:p>
    <w:p>
      <w:r>
        <w:rPr>
          <w:rFonts w:ascii="Arial" w:hAnsi="Arial" w:eastAsia="Arial"/>
          <w:b w:val="0"/>
          <w:sz w:val="22"/>
        </w:rPr>
        <w:t>an attitude,</w:t>
      </w:r>
    </w:p>
    <w:p>
      <w:r>
        <w:rPr>
          <w:rFonts w:ascii="Arial" w:hAnsi="Arial" w:eastAsia="Arial"/>
          <w:b w:val="0"/>
          <w:sz w:val="22"/>
        </w:rPr>
        <w:t>a mood, that is hard to define,</w:t>
      </w:r>
    </w:p>
    <w:p>
      <w:r>
        <w:rPr>
          <w:rFonts w:ascii="Arial" w:hAnsi="Arial" w:eastAsia="Arial"/>
          <w:b w:val="0"/>
          <w:sz w:val="22"/>
        </w:rPr>
        <w:t>a mood that will not depart,</w:t>
      </w:r>
    </w:p>
    <w:p>
      <w:r>
        <w:rPr>
          <w:rFonts w:ascii="Arial" w:hAnsi="Arial" w:eastAsia="Arial"/>
          <w:b w:val="0"/>
          <w:sz w:val="22"/>
        </w:rPr>
        <w:t>and in here,</w:t>
      </w:r>
    </w:p>
    <w:p>
      <w:r>
        <w:rPr>
          <w:rFonts w:ascii="Arial" w:hAnsi="Arial" w:eastAsia="Arial"/>
          <w:b w:val="0"/>
          <w:sz w:val="22"/>
        </w:rPr>
        <w:t>here in my heart,</w:t>
      </w:r>
    </w:p>
    <w:p>
      <w:r>
        <w:rPr>
          <w:rFonts w:ascii="Arial" w:hAnsi="Arial" w:eastAsia="Arial"/>
          <w:b w:val="0"/>
          <w:sz w:val="22"/>
        </w:rPr>
        <w:t>how cold it is,</w:t>
      </w:r>
    </w:p>
    <w:p>
      <w:r>
        <w:rPr>
          <w:rFonts w:ascii="Arial" w:hAnsi="Arial" w:eastAsia="Arial"/>
          <w:b w:val="0"/>
          <w:sz w:val="22"/>
        </w:rPr>
        <w:t>how cold it is without any sunlight,</w:t>
      </w:r>
    </w:p>
    <w:p>
      <w:r>
        <w:rPr>
          <w:rFonts w:ascii="Arial" w:hAnsi="Arial" w:eastAsia="Arial"/>
          <w:b w:val="0"/>
          <w:sz w:val="22"/>
        </w:rPr>
        <w:t>and how cold it is with no positivity,</w:t>
      </w:r>
    </w:p>
    <w:p>
      <w:r>
        <w:rPr>
          <w:rFonts w:ascii="Arial" w:hAnsi="Arial" w:eastAsia="Arial"/>
          <w:b w:val="0"/>
          <w:sz w:val="22"/>
        </w:rPr>
        <w:t>in so many people’s minds,</w:t>
      </w:r>
    </w:p>
    <w:p>
      <w:r>
        <w:rPr>
          <w:rFonts w:ascii="Arial" w:hAnsi="Arial" w:eastAsia="Arial"/>
          <w:b w:val="0"/>
          <w:sz w:val="22"/>
        </w:rPr>
        <w:t>and how cold it is in a world,</w:t>
      </w:r>
    </w:p>
    <w:p>
      <w:r>
        <w:rPr>
          <w:rFonts w:ascii="Arial" w:hAnsi="Arial" w:eastAsia="Arial"/>
          <w:b w:val="0"/>
          <w:sz w:val="22"/>
        </w:rPr>
        <w:t>where so many people do nothing except work all the time,</w:t>
      </w:r>
    </w:p>
    <w:p>
      <w:r>
        <w:rPr>
          <w:rFonts w:ascii="Arial" w:hAnsi="Arial" w:eastAsia="Arial"/>
          <w:b w:val="0"/>
          <w:sz w:val="22"/>
        </w:rPr>
        <w:t>and where there is so much violence seemingly all the time,</w:t>
      </w:r>
    </w:p>
    <w:p>
      <w:r>
        <w:rPr>
          <w:rFonts w:ascii="Arial" w:hAnsi="Arial" w:eastAsia="Arial"/>
          <w:b w:val="0"/>
          <w:sz w:val="22"/>
        </w:rPr>
        <w:t>oh, what a crime,</w:t>
      </w:r>
    </w:p>
    <w:p>
      <w:r>
        <w:rPr>
          <w:rFonts w:ascii="Arial" w:hAnsi="Arial" w:eastAsia="Arial"/>
          <w:b w:val="0"/>
          <w:sz w:val="22"/>
        </w:rPr>
        <w:t>oh, what a crime it is,</w:t>
      </w:r>
    </w:p>
    <w:p>
      <w:r>
        <w:rPr>
          <w:rFonts w:ascii="Arial" w:hAnsi="Arial" w:eastAsia="Arial"/>
          <w:b w:val="0"/>
          <w:sz w:val="22"/>
        </w:rPr>
        <w:t>and how unkind,</w:t>
      </w:r>
    </w:p>
    <w:p>
      <w:r>
        <w:rPr>
          <w:rFonts w:ascii="Arial" w:hAnsi="Arial" w:eastAsia="Arial"/>
          <w:b w:val="0"/>
          <w:sz w:val="22"/>
        </w:rPr>
        <w:t>how unkind is society,</w:t>
      </w:r>
    </w:p>
    <w:p>
      <w:r>
        <w:rPr>
          <w:rFonts w:ascii="Arial" w:hAnsi="Arial" w:eastAsia="Arial"/>
          <w:b w:val="0"/>
          <w:sz w:val="22"/>
        </w:rPr>
        <w:t>because so many people are deprived,</w:t>
      </w:r>
    </w:p>
    <w:p>
      <w:r>
        <w:rPr>
          <w:rFonts w:ascii="Arial" w:hAnsi="Arial" w:eastAsia="Arial"/>
          <w:b w:val="0"/>
          <w:sz w:val="22"/>
        </w:rPr>
        <w:t>deprived of love,</w:t>
      </w:r>
    </w:p>
    <w:p>
      <w:r>
        <w:rPr>
          <w:rFonts w:ascii="Arial" w:hAnsi="Arial" w:eastAsia="Arial"/>
          <w:b w:val="0"/>
          <w:sz w:val="22"/>
        </w:rPr>
        <w:t>and the world is filled with such great misery,</w:t>
      </w:r>
    </w:p>
    <w:p>
      <w:r>
        <w:rPr>
          <w:rFonts w:ascii="Arial" w:hAnsi="Arial" w:eastAsia="Arial"/>
          <w:b w:val="0"/>
          <w:sz w:val="22"/>
        </w:rPr>
        <w:t>and we, we need a miracle,</w:t>
      </w:r>
    </w:p>
    <w:p>
      <w:r>
        <w:rPr>
          <w:rFonts w:ascii="Arial" w:hAnsi="Arial" w:eastAsia="Arial"/>
          <w:b w:val="0"/>
          <w:sz w:val="22"/>
        </w:rPr>
        <w:t>a miracle to part the sea,</w:t>
      </w:r>
    </w:p>
    <w:p>
      <w:r>
        <w:rPr>
          <w:rFonts w:ascii="Arial" w:hAnsi="Arial" w:eastAsia="Arial"/>
          <w:b w:val="0"/>
          <w:sz w:val="22"/>
        </w:rPr>
        <w:t>the sea of tears that so many people have cried,</w:t>
      </w:r>
    </w:p>
    <w:p>
      <w:r>
        <w:rPr>
          <w:rFonts w:ascii="Arial" w:hAnsi="Arial" w:eastAsia="Arial"/>
          <w:b w:val="0"/>
          <w:sz w:val="22"/>
        </w:rPr>
        <w:t>and that so many people have created over the years,</w:t>
      </w:r>
    </w:p>
    <w:p>
      <w:r>
        <w:rPr>
          <w:rFonts w:ascii="Arial" w:hAnsi="Arial" w:eastAsia="Arial"/>
          <w:b w:val="0"/>
          <w:sz w:val="22"/>
        </w:rPr>
        <w:t>yes, countless tears,</w:t>
      </w:r>
    </w:p>
    <w:p>
      <w:r>
        <w:rPr>
          <w:rFonts w:ascii="Arial" w:hAnsi="Arial" w:eastAsia="Arial"/>
          <w:b w:val="0"/>
          <w:sz w:val="22"/>
        </w:rPr>
        <w:t>that have flowed like rivers because of hate,</w:t>
      </w:r>
    </w:p>
    <w:p>
      <w:r>
        <w:rPr>
          <w:rFonts w:ascii="Arial" w:hAnsi="Arial" w:eastAsia="Arial"/>
          <w:b w:val="0"/>
          <w:sz w:val="22"/>
        </w:rPr>
        <w:t>and because of violence and fear,</w:t>
      </w:r>
    </w:p>
    <w:p>
      <w:r>
        <w:rPr>
          <w:rFonts w:ascii="Arial" w:hAnsi="Arial" w:eastAsia="Arial"/>
          <w:b w:val="0"/>
          <w:sz w:val="22"/>
        </w:rPr>
        <w:t>and how sad it is,</w:t>
      </w:r>
    </w:p>
    <w:p>
      <w:r>
        <w:rPr>
          <w:rFonts w:ascii="Arial" w:hAnsi="Arial" w:eastAsia="Arial"/>
          <w:b w:val="0"/>
          <w:sz w:val="22"/>
        </w:rPr>
        <w:t>how sad it is that there is in this world,</w:t>
      </w:r>
    </w:p>
    <w:p>
      <w:r>
        <w:rPr>
          <w:rFonts w:ascii="Arial" w:hAnsi="Arial" w:eastAsia="Arial"/>
          <w:b w:val="0"/>
          <w:sz w:val="22"/>
        </w:rPr>
        <w:t>so little cheer,</w:t>
      </w:r>
    </w:p>
    <w:p>
      <w:r>
        <w:rPr>
          <w:rFonts w:ascii="Arial" w:hAnsi="Arial" w:eastAsia="Arial"/>
          <w:b w:val="0"/>
          <w:sz w:val="22"/>
        </w:rPr>
        <w:t>and how little time there is in the metaphorical sun,</w:t>
      </w:r>
    </w:p>
    <w:p>
      <w:r>
        <w:rPr>
          <w:rFonts w:ascii="Arial" w:hAnsi="Arial" w:eastAsia="Arial"/>
          <w:b w:val="0"/>
          <w:sz w:val="22"/>
        </w:rPr>
        <w:t>barely none,</w:t>
      </w:r>
    </w:p>
    <w:p>
      <w:r>
        <w:rPr>
          <w:rFonts w:ascii="Arial" w:hAnsi="Arial" w:eastAsia="Arial"/>
          <w:b w:val="0"/>
          <w:sz w:val="22"/>
        </w:rPr>
        <w:t>for in our hearts when there is, along comes another horror,</w:t>
      </w:r>
    </w:p>
    <w:p>
      <w:r>
        <w:rPr>
          <w:rFonts w:ascii="Arial" w:hAnsi="Arial" w:eastAsia="Arial"/>
          <w:b w:val="0"/>
          <w:sz w:val="22"/>
        </w:rPr>
        <w:t>another violent act,</w:t>
      </w:r>
    </w:p>
    <w:p>
      <w:r>
        <w:rPr>
          <w:rFonts w:ascii="Arial" w:hAnsi="Arial" w:eastAsia="Arial"/>
          <w:b w:val="0"/>
          <w:sz w:val="22"/>
        </w:rPr>
        <w:t>and how frustrating it is,</w:t>
      </w:r>
    </w:p>
    <w:p>
      <w:r>
        <w:rPr>
          <w:rFonts w:ascii="Arial" w:hAnsi="Arial" w:eastAsia="Arial"/>
          <w:b w:val="0"/>
          <w:sz w:val="22"/>
        </w:rPr>
        <w:t>that the human race,</w:t>
      </w:r>
    </w:p>
    <w:p>
      <w:r>
        <w:rPr>
          <w:rFonts w:ascii="Arial" w:hAnsi="Arial" w:eastAsia="Arial"/>
          <w:b w:val="0"/>
          <w:sz w:val="22"/>
        </w:rPr>
        <w:t>seems determined to take part in suicidal acts,</w:t>
      </w:r>
    </w:p>
    <w:p>
      <w:r>
        <w:rPr>
          <w:rFonts w:ascii="Arial" w:hAnsi="Arial" w:eastAsia="Arial"/>
          <w:b w:val="0"/>
          <w:sz w:val="22"/>
        </w:rPr>
        <w:t>acts that will only make the world come undone,</w:t>
      </w:r>
    </w:p>
    <w:p>
      <w:r>
        <w:rPr>
          <w:rFonts w:ascii="Arial" w:hAnsi="Arial" w:eastAsia="Arial"/>
          <w:b w:val="0"/>
          <w:sz w:val="22"/>
        </w:rPr>
        <w:t>acts that will never really be forgotten,</w:t>
      </w:r>
    </w:p>
    <w:p>
      <w:r>
        <w:rPr>
          <w:rFonts w:ascii="Arial" w:hAnsi="Arial" w:eastAsia="Arial"/>
          <w:b w:val="0"/>
          <w:sz w:val="22"/>
        </w:rPr>
        <w:t>and that will not go away,</w:t>
      </w:r>
    </w:p>
    <w:p>
      <w:r>
        <w:rPr>
          <w:rFonts w:ascii="Arial" w:hAnsi="Arial" w:eastAsia="Arial"/>
          <w:b w:val="0"/>
          <w:sz w:val="22"/>
        </w:rPr>
        <w:t>acts that bring such great dismay,</w:t>
      </w:r>
    </w:p>
    <w:p>
      <w:r>
        <w:rPr>
          <w:rFonts w:ascii="Arial" w:hAnsi="Arial" w:eastAsia="Arial"/>
          <w:b w:val="0"/>
          <w:sz w:val="22"/>
        </w:rPr>
        <w:t>oh, how much time we spend in the grey,</w:t>
      </w:r>
    </w:p>
    <w:p>
      <w:r>
        <w:rPr>
          <w:rFonts w:ascii="Arial" w:hAnsi="Arial" w:eastAsia="Arial"/>
          <w:b w:val="0"/>
          <w:sz w:val="22"/>
        </w:rPr>
        <w:t>oh, the grey, grey, grey that just will not go away,</w:t>
      </w:r>
    </w:p>
    <w:p>
      <w:r>
        <w:rPr>
          <w:rFonts w:ascii="Arial" w:hAnsi="Arial" w:eastAsia="Arial"/>
          <w:b w:val="0"/>
          <w:sz w:val="22"/>
        </w:rPr>
        <w:t>yes, oh, how dismal it is,</w:t>
      </w:r>
    </w:p>
    <w:p>
      <w:r>
        <w:rPr>
          <w:rFonts w:ascii="Arial" w:hAnsi="Arial" w:eastAsia="Arial"/>
          <w:b w:val="0"/>
          <w:sz w:val="22"/>
        </w:rPr>
        <w:t>and in what great despair I lay,</w:t>
      </w:r>
    </w:p>
    <w:p>
      <w:r>
        <w:rPr>
          <w:rFonts w:ascii="Arial" w:hAnsi="Arial" w:eastAsia="Arial"/>
          <w:b w:val="0"/>
          <w:sz w:val="22"/>
        </w:rPr>
        <w:t>as I watch the stories on the television and online,</w:t>
      </w:r>
    </w:p>
    <w:p>
      <w:r>
        <w:rPr>
          <w:rFonts w:ascii="Arial" w:hAnsi="Arial" w:eastAsia="Arial"/>
          <w:b w:val="0"/>
          <w:sz w:val="22"/>
        </w:rPr>
        <w:t>and read in the magazines,</w:t>
      </w:r>
    </w:p>
    <w:p>
      <w:r>
        <w:rPr>
          <w:rFonts w:ascii="Arial" w:hAnsi="Arial" w:eastAsia="Arial"/>
          <w:b w:val="0"/>
          <w:sz w:val="22"/>
        </w:rPr>
        <w:t>and in the newspapers,</w:t>
      </w:r>
    </w:p>
    <w:p>
      <w:r>
        <w:rPr>
          <w:rFonts w:ascii="Arial" w:hAnsi="Arial" w:eastAsia="Arial"/>
          <w:b w:val="0"/>
          <w:sz w:val="22"/>
        </w:rPr>
        <w:t>and that I hear on the radio,</w:t>
      </w:r>
    </w:p>
    <w:p>
      <w:r>
        <w:rPr>
          <w:rFonts w:ascii="Arial" w:hAnsi="Arial" w:eastAsia="Arial"/>
          <w:b w:val="0"/>
          <w:sz w:val="22"/>
        </w:rPr>
        <w:t>oh, how frightening and how terrible it is,</w:t>
      </w:r>
    </w:p>
    <w:p>
      <w:r>
        <w:rPr>
          <w:rFonts w:ascii="Arial" w:hAnsi="Arial" w:eastAsia="Arial"/>
          <w:b w:val="0"/>
          <w:sz w:val="22"/>
        </w:rPr>
        <w:t>and it is from these horrors,</w:t>
      </w:r>
    </w:p>
    <w:p>
      <w:r>
        <w:rPr>
          <w:rFonts w:ascii="Arial" w:hAnsi="Arial" w:eastAsia="Arial"/>
          <w:b w:val="0"/>
          <w:sz w:val="22"/>
        </w:rPr>
        <w:t>so, hard to get away,</w:t>
      </w:r>
    </w:p>
    <w:p>
      <w:r>
        <w:rPr>
          <w:rFonts w:ascii="Arial" w:hAnsi="Arial" w:eastAsia="Arial"/>
          <w:b w:val="0"/>
          <w:sz w:val="22"/>
        </w:rPr>
        <w:t>so, so hard to get away,</w:t>
      </w:r>
    </w:p>
    <w:p>
      <w:r>
        <w:rPr>
          <w:rFonts w:ascii="Arial" w:hAnsi="Arial" w:eastAsia="Arial"/>
          <w:b w:val="0"/>
          <w:sz w:val="22"/>
        </w:rPr>
        <w:t>but, what are we to do,</w:t>
      </w:r>
    </w:p>
    <w:p>
      <w:r>
        <w:rPr>
          <w:rFonts w:ascii="Arial" w:hAnsi="Arial" w:eastAsia="Arial"/>
          <w:b w:val="0"/>
          <w:sz w:val="22"/>
        </w:rPr>
        <w:t>I wish I knew,</w:t>
      </w:r>
    </w:p>
    <w:p>
      <w:r>
        <w:rPr>
          <w:rFonts w:ascii="Arial" w:hAnsi="Arial" w:eastAsia="Arial"/>
          <w:b w:val="0"/>
          <w:sz w:val="22"/>
        </w:rPr>
        <w:t>because so many people have failed,</w:t>
      </w:r>
    </w:p>
    <w:p>
      <w:r>
        <w:rPr>
          <w:rFonts w:ascii="Arial" w:hAnsi="Arial" w:eastAsia="Arial"/>
          <w:b w:val="0"/>
          <w:sz w:val="22"/>
        </w:rPr>
        <w:t>at what they said they were going to do,</w:t>
      </w:r>
    </w:p>
    <w:p>
      <w:r>
        <w:rPr>
          <w:rFonts w:ascii="Arial" w:hAnsi="Arial" w:eastAsia="Arial"/>
          <w:b w:val="0"/>
          <w:sz w:val="22"/>
        </w:rPr>
        <w:t>and the problems of the world remain,</w:t>
      </w:r>
    </w:p>
    <w:p>
      <w:r>
        <w:rPr>
          <w:rFonts w:ascii="Arial" w:hAnsi="Arial" w:eastAsia="Arial"/>
          <w:b w:val="0"/>
          <w:sz w:val="22"/>
        </w:rPr>
        <w:t>and the suffering and the pain it is a crying shame,</w:t>
      </w:r>
    </w:p>
    <w:p>
      <w:r>
        <w:rPr>
          <w:rFonts w:ascii="Arial" w:hAnsi="Arial" w:eastAsia="Arial"/>
          <w:b w:val="0"/>
          <w:sz w:val="22"/>
        </w:rPr>
        <w:t>an awful shame and it is truly insane,</w:t>
      </w:r>
    </w:p>
    <w:p>
      <w:r>
        <w:rPr>
          <w:rFonts w:ascii="Arial" w:hAnsi="Arial" w:eastAsia="Arial"/>
          <w:b w:val="0"/>
          <w:sz w:val="22"/>
        </w:rPr>
        <w:t>that there is not more logic and common sense,</w:t>
      </w:r>
    </w:p>
    <w:p>
      <w:r>
        <w:rPr>
          <w:rFonts w:ascii="Arial" w:hAnsi="Arial" w:eastAsia="Arial"/>
          <w:b w:val="0"/>
          <w:sz w:val="22"/>
        </w:rPr>
        <w:t>in people's brains,</w:t>
      </w:r>
    </w:p>
    <w:p>
      <w:r>
        <w:rPr>
          <w:rFonts w:ascii="Arial" w:hAnsi="Arial" w:eastAsia="Arial"/>
          <w:b w:val="0"/>
          <w:sz w:val="22"/>
        </w:rPr>
        <w:t>and unfortunately, the world's problems remain,</w:t>
      </w:r>
    </w:p>
    <w:p>
      <w:r>
        <w:rPr>
          <w:rFonts w:ascii="Arial" w:hAnsi="Arial" w:eastAsia="Arial"/>
          <w:b w:val="0"/>
          <w:sz w:val="22"/>
        </w:rPr>
        <w:t>and, on how to fix them,</w:t>
      </w:r>
    </w:p>
    <w:p>
      <w:r>
        <w:rPr>
          <w:rFonts w:ascii="Arial" w:hAnsi="Arial" w:eastAsia="Arial"/>
          <w:b w:val="0"/>
          <w:sz w:val="22"/>
        </w:rPr>
        <w:t>I have my ideas,</w:t>
      </w:r>
    </w:p>
    <w:p>
      <w:r>
        <w:rPr>
          <w:rFonts w:ascii="Arial" w:hAnsi="Arial" w:eastAsia="Arial"/>
          <w:b w:val="0"/>
          <w:sz w:val="22"/>
        </w:rPr>
        <w:t>and so, do many others too,</w:t>
      </w:r>
    </w:p>
    <w:p>
      <w:r>
        <w:rPr>
          <w:rFonts w:ascii="Arial" w:hAnsi="Arial" w:eastAsia="Arial"/>
          <w:b w:val="0"/>
          <w:sz w:val="22"/>
        </w:rPr>
        <w:t>and the weight of the world,</w:t>
      </w:r>
    </w:p>
    <w:p>
      <w:r>
        <w:rPr>
          <w:rFonts w:ascii="Arial" w:hAnsi="Arial" w:eastAsia="Arial"/>
          <w:b w:val="0"/>
          <w:sz w:val="22"/>
        </w:rPr>
        <w:t>it presses down upon my shoulders so heavily,</w:t>
      </w:r>
    </w:p>
    <w:p>
      <w:r>
        <w:rPr>
          <w:rFonts w:ascii="Arial" w:hAnsi="Arial" w:eastAsia="Arial"/>
          <w:b w:val="0"/>
          <w:sz w:val="22"/>
        </w:rPr>
        <w:t>and world peace is a sacred cow,</w:t>
      </w:r>
    </w:p>
    <w:p>
      <w:r>
        <w:rPr>
          <w:rFonts w:ascii="Arial" w:hAnsi="Arial" w:eastAsia="Arial"/>
          <w:b w:val="0"/>
          <w:sz w:val="22"/>
        </w:rPr>
        <w:t>but an elusive one,</w:t>
      </w:r>
    </w:p>
    <w:p>
      <w:r>
        <w:rPr>
          <w:rFonts w:ascii="Arial" w:hAnsi="Arial" w:eastAsia="Arial"/>
          <w:b w:val="0"/>
          <w:sz w:val="22"/>
        </w:rPr>
        <w:t>and peace is far too infrequently here,</w:t>
      </w:r>
    </w:p>
    <w:p>
      <w:r>
        <w:rPr>
          <w:rFonts w:ascii="Arial" w:hAnsi="Arial" w:eastAsia="Arial"/>
          <w:b w:val="0"/>
          <w:sz w:val="22"/>
        </w:rPr>
        <w:t>and I have hoped, and I have wished for better times,</w:t>
      </w:r>
    </w:p>
    <w:p>
      <w:r>
        <w:rPr>
          <w:rFonts w:ascii="Arial" w:hAnsi="Arial" w:eastAsia="Arial"/>
          <w:b w:val="0"/>
          <w:sz w:val="22"/>
        </w:rPr>
        <w:t>so many times, now,</w:t>
      </w:r>
    </w:p>
    <w:p>
      <w:r>
        <w:rPr>
          <w:rFonts w:ascii="Arial" w:hAnsi="Arial" w:eastAsia="Arial"/>
          <w:b w:val="0"/>
          <w:sz w:val="22"/>
        </w:rPr>
        <w:t>and of the world, I am not proud barely at all,</w:t>
      </w:r>
    </w:p>
    <w:p>
      <w:r>
        <w:rPr>
          <w:rFonts w:ascii="Arial" w:hAnsi="Arial" w:eastAsia="Arial"/>
          <w:b w:val="0"/>
          <w:sz w:val="22"/>
        </w:rPr>
        <w:t>because there are so many people,</w:t>
      </w:r>
    </w:p>
    <w:p>
      <w:r>
        <w:rPr>
          <w:rFonts w:ascii="Arial" w:hAnsi="Arial" w:eastAsia="Arial"/>
          <w:b w:val="0"/>
          <w:sz w:val="22"/>
        </w:rPr>
        <w:t>intent on inflicting suffering,</w:t>
      </w:r>
    </w:p>
    <w:p>
      <w:r>
        <w:rPr>
          <w:rFonts w:ascii="Arial" w:hAnsi="Arial" w:eastAsia="Arial"/>
          <w:b w:val="0"/>
          <w:sz w:val="22"/>
        </w:rPr>
        <w:t>and because of the constant sight of it all,</w:t>
      </w:r>
    </w:p>
    <w:p>
      <w:r>
        <w:rPr>
          <w:rFonts w:ascii="Arial" w:hAnsi="Arial" w:eastAsia="Arial"/>
          <w:b w:val="0"/>
          <w:sz w:val="22"/>
        </w:rPr>
        <w:t>it has brought me low,</w:t>
      </w:r>
    </w:p>
    <w:p>
      <w:r>
        <w:rPr>
          <w:rFonts w:ascii="Arial" w:hAnsi="Arial" w:eastAsia="Arial"/>
          <w:b w:val="0"/>
          <w:sz w:val="22"/>
        </w:rPr>
        <w:t>and it has brought me down into a depression,</w:t>
      </w:r>
    </w:p>
    <w:p>
      <w:r>
        <w:rPr>
          <w:rFonts w:ascii="Arial" w:hAnsi="Arial" w:eastAsia="Arial"/>
          <w:b w:val="0"/>
          <w:sz w:val="22"/>
        </w:rPr>
        <w:t>that I have no wish to know,</w:t>
      </w:r>
    </w:p>
    <w:p>
      <w:r>
        <w:rPr>
          <w:rFonts w:ascii="Arial" w:hAnsi="Arial" w:eastAsia="Arial"/>
          <w:b w:val="0"/>
          <w:sz w:val="22"/>
        </w:rPr>
        <w:t>and I do not walk so tall now,</w:t>
      </w:r>
    </w:p>
    <w:p>
      <w:r>
        <w:rPr>
          <w:rFonts w:ascii="Arial" w:hAnsi="Arial" w:eastAsia="Arial"/>
          <w:b w:val="0"/>
          <w:sz w:val="22"/>
        </w:rPr>
        <w:t>I do not walk so tall,</w:t>
      </w:r>
    </w:p>
    <w:p>
      <w:r>
        <w:rPr>
          <w:rFonts w:ascii="Arial" w:hAnsi="Arial" w:eastAsia="Arial"/>
          <w:b w:val="0"/>
          <w:sz w:val="22"/>
        </w:rPr>
        <w:t>because there is much not to be proud of in this world,</w:t>
      </w:r>
    </w:p>
    <w:p>
      <w:r>
        <w:rPr>
          <w:rFonts w:ascii="Arial" w:hAnsi="Arial" w:eastAsia="Arial"/>
          <w:b w:val="0"/>
          <w:sz w:val="22"/>
        </w:rPr>
        <w:t>and far too much suffering and pain,</w:t>
      </w:r>
    </w:p>
    <w:p>
      <w:r>
        <w:rPr>
          <w:rFonts w:ascii="Arial" w:hAnsi="Arial" w:eastAsia="Arial"/>
          <w:b w:val="0"/>
          <w:sz w:val="22"/>
        </w:rPr>
        <w:t>but in my heart, I will do my part,</w:t>
      </w:r>
    </w:p>
    <w:p>
      <w:r>
        <w:rPr>
          <w:rFonts w:ascii="Arial" w:hAnsi="Arial" w:eastAsia="Arial"/>
          <w:b w:val="0"/>
          <w:sz w:val="22"/>
        </w:rPr>
        <w:t>my part, to make it better for us all,</w:t>
      </w:r>
    </w:p>
    <w:p>
      <w:r>
        <w:rPr>
          <w:rFonts w:ascii="Arial" w:hAnsi="Arial" w:eastAsia="Arial"/>
          <w:b w:val="0"/>
          <w:sz w:val="22"/>
        </w:rPr>
        <w:t>and I can only hope that the world has a change of mind,</w:t>
      </w:r>
    </w:p>
    <w:p>
      <w:r>
        <w:rPr>
          <w:rFonts w:ascii="Arial" w:hAnsi="Arial" w:eastAsia="Arial"/>
          <w:b w:val="0"/>
          <w:sz w:val="22"/>
        </w:rPr>
        <w:t>and that we, as the human race,</w:t>
      </w:r>
    </w:p>
    <w:p>
      <w:r>
        <w:rPr>
          <w:rFonts w:ascii="Arial" w:hAnsi="Arial" w:eastAsia="Arial"/>
          <w:b w:val="0"/>
          <w:sz w:val="22"/>
        </w:rPr>
        <w:t>we strive harder and we work harder to,</w:t>
      </w:r>
    </w:p>
    <w:p>
      <w:r>
        <w:rPr>
          <w:rFonts w:ascii="Arial" w:hAnsi="Arial" w:eastAsia="Arial"/>
          <w:b w:val="0"/>
          <w:sz w:val="22"/>
        </w:rPr>
        <w:t>end the constant foolish violence, that solves nothing at all,</w:t>
      </w:r>
    </w:p>
    <w:p>
      <w:r>
        <w:rPr>
          <w:rFonts w:ascii="Arial" w:hAnsi="Arial" w:eastAsia="Arial"/>
          <w:b w:val="0"/>
          <w:sz w:val="22"/>
        </w:rPr>
        <w:t>and I will continue down my chosen path,</w:t>
      </w:r>
    </w:p>
    <w:p>
      <w:r>
        <w:rPr>
          <w:rFonts w:ascii="Arial" w:hAnsi="Arial" w:eastAsia="Arial"/>
          <w:b w:val="0"/>
          <w:sz w:val="22"/>
        </w:rPr>
        <w:t>trying to bring light to the dark,</w:t>
      </w:r>
    </w:p>
    <w:p>
      <w:r>
        <w:rPr>
          <w:rFonts w:ascii="Arial" w:hAnsi="Arial" w:eastAsia="Arial"/>
          <w:b w:val="0"/>
          <w:sz w:val="22"/>
        </w:rPr>
        <w:t>whilst hoping that others do the same,</w:t>
      </w:r>
    </w:p>
    <w:p>
      <w:r>
        <w:rPr>
          <w:rFonts w:ascii="Arial" w:hAnsi="Arial" w:eastAsia="Arial"/>
          <w:b w:val="0"/>
          <w:sz w:val="22"/>
        </w:rPr>
        <w:t>and whilst hoping that those with violent minds,</w:t>
      </w:r>
    </w:p>
    <w:p>
      <w:r>
        <w:rPr>
          <w:rFonts w:ascii="Arial" w:hAnsi="Arial" w:eastAsia="Arial"/>
          <w:b w:val="0"/>
          <w:sz w:val="22"/>
        </w:rPr>
        <w:t>come to their senses,</w:t>
      </w:r>
    </w:p>
    <w:p>
      <w:r>
        <w:rPr>
          <w:rFonts w:ascii="Arial" w:hAnsi="Arial" w:eastAsia="Arial"/>
          <w:b w:val="0"/>
          <w:sz w:val="22"/>
        </w:rPr>
        <w:t>and whilst hoping that they cease their violent brutality,</w:t>
      </w:r>
    </w:p>
    <w:p>
      <w:r>
        <w:rPr>
          <w:rFonts w:ascii="Arial" w:hAnsi="Arial" w:eastAsia="Arial"/>
          <w:b w:val="0"/>
          <w:sz w:val="22"/>
        </w:rPr>
        <w:t>of which so many people seem to revel in and enjoy,</w:t>
      </w:r>
    </w:p>
    <w:p>
      <w:r>
        <w:rPr>
          <w:rFonts w:ascii="Arial" w:hAnsi="Arial" w:eastAsia="Arial"/>
          <w:b w:val="0"/>
          <w:sz w:val="22"/>
        </w:rPr>
        <w:t>and who seem, of violence to never be ashamed,</w:t>
      </w:r>
    </w:p>
    <w:p>
      <w:r>
        <w:rPr>
          <w:rFonts w:ascii="Arial" w:hAnsi="Arial" w:eastAsia="Arial"/>
          <w:b w:val="0"/>
          <w:sz w:val="22"/>
        </w:rPr>
        <w:t>oh, what a terrible shame, what an awful shame,</w:t>
      </w:r>
    </w:p>
    <w:p>
      <w:r>
        <w:rPr>
          <w:rFonts w:ascii="Arial" w:hAnsi="Arial" w:eastAsia="Arial"/>
          <w:b w:val="0"/>
          <w:sz w:val="22"/>
        </w:rPr>
        <w:t>for it is such a strange mentality,</w:t>
      </w:r>
    </w:p>
    <w:p>
      <w:r>
        <w:rPr>
          <w:rFonts w:ascii="Arial" w:hAnsi="Arial" w:eastAsia="Arial"/>
          <w:b w:val="0"/>
          <w:sz w:val="22"/>
        </w:rPr>
        <w:t>such a strange mentality,</w:t>
      </w:r>
    </w:p>
    <w:p>
      <w:r>
        <w:rPr>
          <w:rFonts w:ascii="Arial" w:hAnsi="Arial" w:eastAsia="Arial"/>
          <w:b w:val="0"/>
          <w:sz w:val="22"/>
        </w:rPr>
        <w:t>that continues so persistently to persist,</w:t>
      </w:r>
    </w:p>
    <w:p>
      <w:r>
        <w:rPr>
          <w:rFonts w:ascii="Arial" w:hAnsi="Arial" w:eastAsia="Arial"/>
          <w:b w:val="0"/>
          <w:sz w:val="22"/>
        </w:rPr>
        <w:t>and that disturbs the sane,</w:t>
      </w:r>
    </w:p>
    <w:p>
      <w:r>
        <w:rPr>
          <w:rFonts w:ascii="Arial" w:hAnsi="Arial" w:eastAsia="Arial"/>
          <w:b w:val="0"/>
          <w:sz w:val="22"/>
        </w:rPr>
        <w:t>that disturbs the sane, time and time again,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