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Open season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What is it with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Open season?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come to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tales of heartbreak and treason,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tales of your pain that seem to me without rhyme,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tales of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seem to me to have no 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tales of your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tales of you suffering ignominies,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are far too many for me that I do not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have cried wolf 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cried far too many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unnatural amount of tears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sadly, I do not believe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believe you one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you would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seems to be the season,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season for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want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want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only want pity,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fell for it 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tricked me 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be friends with someone who constantly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no longer be your shoulder to cry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no longer any pity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any pity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no, do not come to me with your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lies I do despise,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do they beguile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do they mesmerise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make me feel sorrowful,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away and wipe those fake tears from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no longer a fool for you!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that look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look of surprise?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away and cry to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really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no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no longer a fool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shame!!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